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3A0" w:rsidRDefault="00D613A0" w:rsidP="00D613A0">
      <w:pPr>
        <w:pStyle w:val="21"/>
        <w:shd w:val="clear" w:color="auto" w:fill="auto"/>
        <w:ind w:right="20" w:firstLine="0"/>
        <w:rPr>
          <w:rStyle w:val="2"/>
          <w:color w:val="000000"/>
          <w:sz w:val="24"/>
          <w:szCs w:val="24"/>
        </w:rPr>
      </w:pPr>
      <w:r w:rsidRPr="00A96CBA">
        <w:rPr>
          <w:rStyle w:val="2"/>
          <w:color w:val="000000"/>
          <w:sz w:val="24"/>
          <w:szCs w:val="24"/>
        </w:rPr>
        <w:t xml:space="preserve">Муниципальное бюджетное общеобразовательное учреждение </w:t>
      </w:r>
      <w:r w:rsidRPr="00A96CBA">
        <w:rPr>
          <w:rStyle w:val="2"/>
          <w:color w:val="000000"/>
          <w:sz w:val="24"/>
          <w:szCs w:val="24"/>
        </w:rPr>
        <w:br/>
      </w:r>
      <w:proofErr w:type="spellStart"/>
      <w:r w:rsidRPr="00A96CBA">
        <w:rPr>
          <w:rStyle w:val="2"/>
          <w:color w:val="000000"/>
          <w:sz w:val="24"/>
          <w:szCs w:val="24"/>
        </w:rPr>
        <w:t>Родниковская</w:t>
      </w:r>
      <w:proofErr w:type="spellEnd"/>
      <w:r w:rsidRPr="00A96CBA">
        <w:rPr>
          <w:rStyle w:val="2"/>
          <w:color w:val="000000"/>
          <w:sz w:val="24"/>
          <w:szCs w:val="24"/>
        </w:rPr>
        <w:t xml:space="preserve"> средняя общеобразовательная школа</w:t>
      </w:r>
      <w:r w:rsidR="00292149">
        <w:rPr>
          <w:rStyle w:val="2"/>
          <w:color w:val="000000"/>
          <w:sz w:val="24"/>
          <w:szCs w:val="24"/>
        </w:rPr>
        <w:t xml:space="preserve"> (дошкольная группа)</w:t>
      </w:r>
      <w:r w:rsidRPr="00A96CBA">
        <w:rPr>
          <w:rStyle w:val="2"/>
          <w:color w:val="000000"/>
          <w:sz w:val="24"/>
          <w:szCs w:val="24"/>
        </w:rPr>
        <w:t xml:space="preserve"> </w:t>
      </w:r>
    </w:p>
    <w:p w:rsidR="00AE32ED" w:rsidRPr="00FB474F" w:rsidRDefault="00FA07AF" w:rsidP="00FA07AF">
      <w:pPr>
        <w:pStyle w:val="21"/>
        <w:shd w:val="clear" w:color="auto" w:fill="auto"/>
        <w:ind w:right="20" w:firstLine="0"/>
        <w:rPr>
          <w:sz w:val="24"/>
          <w:szCs w:val="24"/>
        </w:rPr>
      </w:pPr>
      <w:r>
        <w:rPr>
          <w:rStyle w:val="2"/>
          <w:color w:val="000000"/>
          <w:sz w:val="24"/>
          <w:szCs w:val="24"/>
        </w:rPr>
        <w:t>Алексеевского муниципального района Республики Татарстан</w:t>
      </w:r>
      <w:bookmarkStart w:id="0" w:name="_GoBack"/>
      <w:bookmarkEnd w:id="0"/>
      <w:r w:rsidR="003A5078">
        <w:rPr>
          <w:noProof/>
          <w:sz w:val="24"/>
          <w:szCs w:val="24"/>
          <w:lang w:eastAsia="ru-RU"/>
        </w:rPr>
        <w:pict>
          <v:shapetype id="_x0000_t202" coordsize="21600,21600" o:spt="202" path="m,l,21600r21600,l21600,xe">
            <v:stroke joinstyle="miter"/>
            <v:path gradientshapeok="t" o:connecttype="rect"/>
          </v:shapetype>
          <v:shape id="Поле 1" o:spid="_x0000_s1026" type="#_x0000_t202" style="position:absolute;left:0;text-align:left;margin-left:303.3pt;margin-top:36.6pt;width:222.25pt;height:74.2pt;z-index:-251659264;visibility:visible;mso-wrap-style:square;mso-width-percent:0;mso-height-percent:0;mso-wrap-distance-left:286.55pt;mso-wrap-distance-top:0;mso-wrap-distance-right:23.7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" filled="f" stroked="f">
            <v:textbox style="mso-next-textbox:#Поле 1" inset="0,0,0,0">
              <w:txbxContent>
                <w:p w:rsidR="00D613A0" w:rsidRDefault="00D613A0" w:rsidP="00D613A0">
                  <w:pPr>
                    <w:pStyle w:val="21"/>
                    <w:shd w:val="clear" w:color="auto" w:fill="auto"/>
                    <w:spacing w:line="254" w:lineRule="exact"/>
                    <w:ind w:firstLine="0"/>
                    <w:jc w:val="both"/>
                  </w:pPr>
                  <w:r>
                    <w:rPr>
                      <w:rStyle w:val="2Exact"/>
                      <w:color w:val="000000"/>
                    </w:rPr>
                    <w:t>УТВЕРЖДАЮ:</w:t>
                  </w:r>
                </w:p>
                <w:p w:rsidR="00D613A0" w:rsidRDefault="00D613A0" w:rsidP="00D613A0">
                  <w:pPr>
                    <w:pStyle w:val="21"/>
                    <w:shd w:val="clear" w:color="auto" w:fill="auto"/>
                    <w:spacing w:line="254" w:lineRule="exact"/>
                    <w:ind w:firstLine="0"/>
                    <w:jc w:val="left"/>
                  </w:pPr>
                  <w:r>
                    <w:rPr>
                      <w:rStyle w:val="2Exact"/>
                      <w:color w:val="000000"/>
                    </w:rPr>
                    <w:t xml:space="preserve">Директор МБОУ </w:t>
                  </w:r>
                  <w:proofErr w:type="spellStart"/>
                  <w:r>
                    <w:rPr>
                      <w:rStyle w:val="2Exact"/>
                      <w:color w:val="000000"/>
                    </w:rPr>
                    <w:t>Родниковской</w:t>
                  </w:r>
                  <w:proofErr w:type="spellEnd"/>
                  <w:r>
                    <w:rPr>
                      <w:rStyle w:val="2Exact"/>
                      <w:color w:val="000000"/>
                    </w:rPr>
                    <w:t xml:space="preserve"> СОШ</w:t>
                  </w:r>
                </w:p>
                <w:p w:rsidR="00D613A0" w:rsidRDefault="00D613A0" w:rsidP="00D613A0">
                  <w:pPr>
                    <w:pStyle w:val="21"/>
                    <w:shd w:val="clear" w:color="auto" w:fill="auto"/>
                    <w:tabs>
                      <w:tab w:val="left" w:leader="underscore" w:pos="1109"/>
                    </w:tabs>
                    <w:spacing w:after="192" w:line="254" w:lineRule="exact"/>
                    <w:ind w:firstLine="0"/>
                    <w:jc w:val="both"/>
                  </w:pPr>
                  <w:r>
                    <w:rPr>
                      <w:rStyle w:val="2Exact"/>
                      <w:color w:val="000000"/>
                    </w:rPr>
                    <w:tab/>
                    <w:t>Л.Н.Плотникова</w:t>
                  </w:r>
                </w:p>
                <w:p w:rsidR="00D613A0" w:rsidRDefault="00D613A0" w:rsidP="00D613A0">
                  <w:pPr>
                    <w:pStyle w:val="21"/>
                    <w:shd w:val="clear" w:color="auto" w:fill="auto"/>
                    <w:spacing w:line="240" w:lineRule="exact"/>
                    <w:ind w:firstLine="0"/>
                    <w:jc w:val="both"/>
                  </w:pPr>
                  <w:r>
                    <w:rPr>
                      <w:rStyle w:val="2Exact"/>
                      <w:color w:val="000000"/>
                    </w:rPr>
                    <w:t xml:space="preserve">Приказ №_______ от ____________ </w:t>
                  </w:r>
                  <w:proofErr w:type="gramStart"/>
                  <w:r>
                    <w:rPr>
                      <w:rStyle w:val="2Exact"/>
                      <w:color w:val="000000"/>
                    </w:rPr>
                    <w:t>г</w:t>
                  </w:r>
                  <w:proofErr w:type="gramEnd"/>
                  <w:r>
                    <w:rPr>
                      <w:rStyle w:val="2Exact"/>
                      <w:color w:val="000000"/>
                    </w:rPr>
                    <w:t>.</w:t>
                  </w:r>
                </w:p>
              </w:txbxContent>
            </v:textbox>
            <w10:wrap type="topAndBottom" anchorx="margin"/>
          </v:shape>
        </w:pict>
      </w:r>
      <w:r w:rsidR="003A5078">
        <w:rPr>
          <w:noProof/>
          <w:sz w:val="24"/>
          <w:szCs w:val="24"/>
          <w:lang w:eastAsia="ru-RU"/>
        </w:rPr>
        <w:pict>
          <v:shape id="Поле 2" o:spid="_x0000_s1027" type="#_x0000_t202" style="position:absolute;left:0;text-align:left;margin-left:20.95pt;margin-top:39.7pt;width:208.45pt;height:54.8pt;z-index:-251658240;visibility:visible;mso-wrap-style:square;mso-width-percent:0;mso-height-percent:0;mso-wrap-distance-left:5pt;mso-wrap-distance-top:16.65pt;mso-wrap-distance-right:303.35pt;mso-wrap-distance-bottom:2.0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" filled="f" stroked="f">
            <v:textbox style="mso-next-textbox:#Поле 2;mso-fit-shape-to-text:t" inset="0,0,0,0">
              <w:txbxContent>
                <w:p w:rsidR="00D613A0" w:rsidRDefault="00D613A0" w:rsidP="00D613A0">
                  <w:pPr>
                    <w:pStyle w:val="21"/>
                    <w:shd w:val="clear" w:color="auto" w:fill="auto"/>
                    <w:ind w:firstLine="0"/>
                    <w:jc w:val="both"/>
                  </w:pPr>
                  <w:r>
                    <w:rPr>
                      <w:rStyle w:val="2Exact"/>
                      <w:color w:val="000000"/>
                    </w:rPr>
                    <w:t>ПРИНЯТО</w:t>
                  </w:r>
                </w:p>
                <w:p w:rsidR="00D613A0" w:rsidRDefault="00D613A0" w:rsidP="00D613A0">
                  <w:pPr>
                    <w:pStyle w:val="21"/>
                    <w:shd w:val="clear" w:color="auto" w:fill="auto"/>
                    <w:ind w:right="180" w:firstLine="0"/>
                    <w:jc w:val="both"/>
                    <w:rPr>
                      <w:rStyle w:val="2Exact"/>
                      <w:color w:val="000000"/>
                    </w:rPr>
                  </w:pPr>
                  <w:r>
                    <w:rPr>
                      <w:rStyle w:val="2Exact"/>
                      <w:color w:val="000000"/>
                    </w:rPr>
                    <w:t>На Педагогическом Совете</w:t>
                  </w:r>
                </w:p>
                <w:p w:rsidR="00D613A0" w:rsidRDefault="00D613A0" w:rsidP="00D613A0">
                  <w:pPr>
                    <w:pStyle w:val="21"/>
                    <w:shd w:val="clear" w:color="auto" w:fill="auto"/>
                    <w:ind w:right="180" w:firstLine="0"/>
                    <w:jc w:val="both"/>
                    <w:rPr>
                      <w:rStyle w:val="2Exact"/>
                      <w:color w:val="000000"/>
                    </w:rPr>
                  </w:pPr>
                  <w:r>
                    <w:rPr>
                      <w:rStyle w:val="2Exact"/>
                      <w:color w:val="000000"/>
                    </w:rPr>
                    <w:t xml:space="preserve"> МБОУ </w:t>
                  </w:r>
                  <w:proofErr w:type="spellStart"/>
                  <w:r>
                    <w:rPr>
                      <w:rStyle w:val="2Exact"/>
                      <w:color w:val="000000"/>
                    </w:rPr>
                    <w:t>Родниковской</w:t>
                  </w:r>
                  <w:proofErr w:type="spellEnd"/>
                  <w:r>
                    <w:rPr>
                      <w:rStyle w:val="2Exact"/>
                      <w:color w:val="000000"/>
                    </w:rPr>
                    <w:t xml:space="preserve"> СОШ</w:t>
                  </w:r>
                </w:p>
                <w:p w:rsidR="00D613A0" w:rsidRDefault="00D613A0" w:rsidP="00D613A0">
                  <w:pPr>
                    <w:pStyle w:val="21"/>
                    <w:shd w:val="clear" w:color="auto" w:fill="auto"/>
                    <w:ind w:right="180" w:firstLine="0"/>
                    <w:jc w:val="both"/>
                  </w:pPr>
                  <w:r>
                    <w:rPr>
                      <w:rStyle w:val="2Exact"/>
                      <w:color w:val="000000"/>
                    </w:rPr>
                    <w:t xml:space="preserve"> Протокол №____ от ____________</w:t>
                  </w:r>
                  <w:proofErr w:type="gramStart"/>
                  <w:r>
                    <w:rPr>
                      <w:rStyle w:val="2Exact"/>
                      <w:color w:val="000000"/>
                    </w:rPr>
                    <w:t>г</w:t>
                  </w:r>
                  <w:proofErr w:type="gramEnd"/>
                </w:p>
              </w:txbxContent>
            </v:textbox>
            <w10:wrap type="topAndBottom" anchorx="margin"/>
          </v:shape>
        </w:pict>
      </w:r>
    </w:p>
    <w:p w:rsidR="00EA65E9" w:rsidRPr="00EA65E9" w:rsidRDefault="00EA65E9" w:rsidP="00EA65E9">
      <w:pPr>
        <w:pStyle w:val="21"/>
        <w:shd w:val="clear" w:color="auto" w:fill="auto"/>
        <w:spacing w:line="317" w:lineRule="exact"/>
        <w:ind w:right="40"/>
        <w:rPr>
          <w:rFonts w:cs="Times New Roman"/>
          <w:color w:val="000000"/>
          <w:sz w:val="24"/>
          <w:szCs w:val="24"/>
        </w:rPr>
      </w:pPr>
      <w:r w:rsidRPr="00EA65E9">
        <w:rPr>
          <w:rFonts w:cs="Times New Roman"/>
          <w:color w:val="000000"/>
          <w:sz w:val="24"/>
          <w:szCs w:val="24"/>
        </w:rPr>
        <w:t xml:space="preserve">Положение </w:t>
      </w:r>
    </w:p>
    <w:p w:rsidR="00EA65E9" w:rsidRPr="00EA65E9" w:rsidRDefault="00EA65E9" w:rsidP="00EA65E9">
      <w:pPr>
        <w:pStyle w:val="21"/>
        <w:shd w:val="clear" w:color="auto" w:fill="auto"/>
        <w:spacing w:line="317" w:lineRule="exact"/>
        <w:ind w:right="40"/>
        <w:rPr>
          <w:rFonts w:cs="Times New Roman"/>
          <w:color w:val="000000"/>
          <w:sz w:val="24"/>
          <w:szCs w:val="24"/>
        </w:rPr>
      </w:pPr>
      <w:r w:rsidRPr="00EA65E9">
        <w:rPr>
          <w:rFonts w:cs="Times New Roman"/>
          <w:color w:val="000000"/>
          <w:sz w:val="24"/>
          <w:szCs w:val="24"/>
        </w:rPr>
        <w:t xml:space="preserve">об организации питания воспитанников и работников </w:t>
      </w:r>
    </w:p>
    <w:p w:rsidR="00EA65E9" w:rsidRPr="00EA65E9" w:rsidRDefault="00EA65E9" w:rsidP="00EA65E9">
      <w:pPr>
        <w:pStyle w:val="21"/>
        <w:shd w:val="clear" w:color="auto" w:fill="auto"/>
        <w:spacing w:line="317" w:lineRule="exact"/>
        <w:ind w:right="40"/>
        <w:rPr>
          <w:rFonts w:cs="Times New Roman"/>
          <w:color w:val="000000"/>
          <w:sz w:val="24"/>
          <w:szCs w:val="24"/>
        </w:rPr>
      </w:pPr>
      <w:r w:rsidRPr="00EA65E9">
        <w:rPr>
          <w:rFonts w:cs="Times New Roman"/>
          <w:color w:val="000000"/>
          <w:sz w:val="24"/>
          <w:szCs w:val="24"/>
        </w:rPr>
        <w:t xml:space="preserve">муниципального общеобразовательного учреждения </w:t>
      </w:r>
      <w:proofErr w:type="spellStart"/>
      <w:r w:rsidRPr="00EA65E9">
        <w:rPr>
          <w:rFonts w:cs="Times New Roman"/>
          <w:color w:val="000000"/>
          <w:sz w:val="24"/>
          <w:szCs w:val="24"/>
        </w:rPr>
        <w:t>Родниковской</w:t>
      </w:r>
      <w:proofErr w:type="spellEnd"/>
      <w:r w:rsidRPr="00EA65E9">
        <w:rPr>
          <w:rFonts w:cs="Times New Roman"/>
          <w:color w:val="000000"/>
          <w:sz w:val="24"/>
          <w:szCs w:val="24"/>
        </w:rPr>
        <w:t xml:space="preserve"> СОШ (дошкольной группы)</w:t>
      </w:r>
    </w:p>
    <w:p w:rsidR="00EA65E9" w:rsidRPr="00EA65E9" w:rsidRDefault="00EA65E9" w:rsidP="00EA65E9">
      <w:pPr>
        <w:pStyle w:val="21"/>
        <w:shd w:val="clear" w:color="auto" w:fill="auto"/>
        <w:spacing w:line="317" w:lineRule="exact"/>
        <w:ind w:right="40"/>
        <w:rPr>
          <w:rFonts w:cs="Times New Roman"/>
          <w:color w:val="000000"/>
          <w:sz w:val="24"/>
          <w:szCs w:val="24"/>
        </w:rPr>
      </w:pPr>
      <w:r w:rsidRPr="00EA65E9">
        <w:rPr>
          <w:rFonts w:cs="Times New Roman"/>
          <w:color w:val="000000"/>
          <w:sz w:val="24"/>
          <w:szCs w:val="24"/>
        </w:rPr>
        <w:t xml:space="preserve"> Алексеевского муниципального района Республики</w:t>
      </w:r>
      <w:r w:rsidRPr="00EA65E9">
        <w:rPr>
          <w:rFonts w:cs="Times New Roman"/>
          <w:sz w:val="24"/>
          <w:szCs w:val="24"/>
        </w:rPr>
        <w:t xml:space="preserve"> </w:t>
      </w:r>
      <w:r w:rsidRPr="00EA65E9">
        <w:rPr>
          <w:rFonts w:cs="Times New Roman"/>
          <w:color w:val="000000"/>
          <w:sz w:val="24"/>
          <w:szCs w:val="24"/>
        </w:rPr>
        <w:t>Татарстан</w:t>
      </w:r>
    </w:p>
    <w:p w:rsidR="00EA65E9" w:rsidRPr="00EA65E9" w:rsidRDefault="00EA65E9" w:rsidP="00EA65E9">
      <w:pPr>
        <w:pStyle w:val="21"/>
        <w:shd w:val="clear" w:color="auto" w:fill="auto"/>
        <w:spacing w:line="317" w:lineRule="exact"/>
        <w:ind w:right="40"/>
        <w:rPr>
          <w:rFonts w:cs="Times New Roman"/>
          <w:sz w:val="24"/>
          <w:szCs w:val="24"/>
        </w:rPr>
      </w:pPr>
      <w:r w:rsidRPr="00EA65E9">
        <w:rPr>
          <w:rFonts w:cs="Times New Roman"/>
          <w:color w:val="000000"/>
          <w:sz w:val="24"/>
          <w:szCs w:val="24"/>
        </w:rPr>
        <w:t xml:space="preserve"> </w:t>
      </w:r>
    </w:p>
    <w:p w:rsidR="00EA65E9" w:rsidRPr="00EA65E9" w:rsidRDefault="00EA65E9" w:rsidP="00403A6D">
      <w:pPr>
        <w:pStyle w:val="11"/>
        <w:keepNext/>
        <w:keepLines/>
        <w:numPr>
          <w:ilvl w:val="0"/>
          <w:numId w:val="1"/>
        </w:numPr>
        <w:shd w:val="clear" w:color="auto" w:fill="auto"/>
        <w:tabs>
          <w:tab w:val="left" w:pos="775"/>
        </w:tabs>
        <w:spacing w:before="0" w:after="181" w:line="240" w:lineRule="exact"/>
        <w:ind w:left="420"/>
        <w:jc w:val="left"/>
      </w:pPr>
      <w:bookmarkStart w:id="1" w:name="bookmark0"/>
      <w:r w:rsidRPr="00EA65E9">
        <w:rPr>
          <w:b w:val="0"/>
          <w:bCs w:val="0"/>
          <w:color w:val="000000"/>
        </w:rPr>
        <w:t>Общие положения.</w:t>
      </w:r>
      <w:bookmarkEnd w:id="1"/>
    </w:p>
    <w:p w:rsidR="00EA65E9" w:rsidRPr="00EA65E9" w:rsidRDefault="00EA65E9" w:rsidP="00403A6D">
      <w:pPr>
        <w:pStyle w:val="21"/>
        <w:numPr>
          <w:ilvl w:val="1"/>
          <w:numId w:val="1"/>
        </w:numPr>
        <w:shd w:val="clear" w:color="auto" w:fill="auto"/>
        <w:tabs>
          <w:tab w:val="left" w:pos="476"/>
        </w:tabs>
        <w:spacing w:line="317" w:lineRule="exact"/>
        <w:jc w:val="left"/>
        <w:rPr>
          <w:rFonts w:cs="Times New Roman"/>
          <w:sz w:val="24"/>
          <w:szCs w:val="24"/>
        </w:rPr>
      </w:pPr>
      <w:r w:rsidRPr="00EA65E9">
        <w:rPr>
          <w:rFonts w:cs="Times New Roman"/>
          <w:color w:val="000000"/>
          <w:sz w:val="24"/>
          <w:szCs w:val="24"/>
        </w:rPr>
        <w:t xml:space="preserve">Настоящее Положение разработано в </w:t>
      </w:r>
      <w:proofErr w:type="spellStart"/>
      <w:r w:rsidRPr="00EA65E9">
        <w:rPr>
          <w:rFonts w:cs="Times New Roman"/>
          <w:color w:val="000000"/>
          <w:sz w:val="24"/>
          <w:szCs w:val="24"/>
        </w:rPr>
        <w:t>соответсвии</w:t>
      </w:r>
      <w:proofErr w:type="spellEnd"/>
      <w:r w:rsidRPr="00EA65E9">
        <w:rPr>
          <w:rFonts w:cs="Times New Roman"/>
          <w:color w:val="000000"/>
          <w:sz w:val="24"/>
          <w:szCs w:val="24"/>
        </w:rPr>
        <w:t xml:space="preserve"> с Федеральным Законом Российской Федерации от 29.12.2012 г. № 273 ФЗ “Об образовании в Российской Федерации”, </w:t>
      </w:r>
      <w:proofErr w:type="spellStart"/>
      <w:r w:rsidRPr="00EA65E9">
        <w:rPr>
          <w:rFonts w:cs="Times New Roman"/>
          <w:color w:val="000000"/>
          <w:sz w:val="24"/>
          <w:szCs w:val="24"/>
        </w:rPr>
        <w:t>СанПин</w:t>
      </w:r>
      <w:proofErr w:type="spellEnd"/>
      <w:r w:rsidRPr="00EA65E9">
        <w:rPr>
          <w:rFonts w:cs="Times New Roman"/>
          <w:color w:val="000000"/>
          <w:sz w:val="24"/>
          <w:szCs w:val="24"/>
        </w:rPr>
        <w:t xml:space="preserve"> 2.4.1.3049-13 “Сани </w:t>
      </w:r>
      <w:proofErr w:type="spellStart"/>
      <w:r w:rsidRPr="00EA65E9">
        <w:rPr>
          <w:rFonts w:cs="Times New Roman"/>
          <w:color w:val="000000"/>
          <w:sz w:val="24"/>
          <w:szCs w:val="24"/>
        </w:rPr>
        <w:t>гарн</w:t>
      </w:r>
      <w:proofErr w:type="gramStart"/>
      <w:r w:rsidRPr="00EA65E9">
        <w:rPr>
          <w:rFonts w:cs="Times New Roman"/>
          <w:color w:val="000000"/>
          <w:sz w:val="24"/>
          <w:szCs w:val="24"/>
        </w:rPr>
        <w:t>о</w:t>
      </w:r>
      <w:proofErr w:type="spellEnd"/>
      <w:r w:rsidRPr="00EA65E9">
        <w:rPr>
          <w:rFonts w:cs="Times New Roman"/>
          <w:color w:val="000000"/>
          <w:sz w:val="24"/>
          <w:szCs w:val="24"/>
        </w:rPr>
        <w:t>-</w:t>
      </w:r>
      <w:proofErr w:type="gramEnd"/>
      <w:r w:rsidRPr="00EA65E9">
        <w:rPr>
          <w:rFonts w:cs="Times New Roman"/>
          <w:color w:val="000000"/>
          <w:sz w:val="24"/>
          <w:szCs w:val="24"/>
        </w:rPr>
        <w:t xml:space="preserve"> эпидемиологические требования к устройству, Содержанию и организации режима работы дошкольных образовательных организаций”</w:t>
      </w:r>
    </w:p>
    <w:p w:rsidR="00EA65E9" w:rsidRPr="00EA65E9" w:rsidRDefault="00EA65E9" w:rsidP="00403A6D">
      <w:pPr>
        <w:pStyle w:val="21"/>
        <w:numPr>
          <w:ilvl w:val="1"/>
          <w:numId w:val="1"/>
        </w:numPr>
        <w:shd w:val="clear" w:color="auto" w:fill="auto"/>
        <w:tabs>
          <w:tab w:val="left" w:pos="543"/>
        </w:tabs>
        <w:spacing w:line="317" w:lineRule="exact"/>
        <w:jc w:val="left"/>
        <w:rPr>
          <w:rFonts w:cs="Times New Roman"/>
          <w:sz w:val="24"/>
          <w:szCs w:val="24"/>
        </w:rPr>
      </w:pPr>
      <w:r w:rsidRPr="00EA65E9">
        <w:rPr>
          <w:rFonts w:cs="Times New Roman"/>
          <w:color w:val="000000"/>
          <w:sz w:val="24"/>
          <w:szCs w:val="24"/>
        </w:rPr>
        <w:t>Настоящее Положение устанавливает порядок</w:t>
      </w:r>
      <w:r w:rsidR="00787C16">
        <w:rPr>
          <w:rFonts w:cs="Times New Roman"/>
          <w:color w:val="000000"/>
          <w:sz w:val="24"/>
          <w:szCs w:val="24"/>
        </w:rPr>
        <w:t xml:space="preserve"> организации питания детей в МБ</w:t>
      </w:r>
      <w:r w:rsidRPr="00EA65E9">
        <w:rPr>
          <w:rFonts w:cs="Times New Roman"/>
          <w:color w:val="000000"/>
          <w:sz w:val="24"/>
          <w:szCs w:val="24"/>
        </w:rPr>
        <w:t xml:space="preserve">ОУ </w:t>
      </w:r>
      <w:proofErr w:type="spellStart"/>
      <w:r w:rsidR="00787C16">
        <w:rPr>
          <w:rFonts w:cs="Times New Roman"/>
          <w:color w:val="000000"/>
          <w:sz w:val="24"/>
          <w:szCs w:val="24"/>
        </w:rPr>
        <w:t>Родниковской</w:t>
      </w:r>
      <w:proofErr w:type="spellEnd"/>
      <w:r w:rsidR="00787C16">
        <w:rPr>
          <w:rFonts w:cs="Times New Roman"/>
          <w:color w:val="000000"/>
          <w:sz w:val="24"/>
          <w:szCs w:val="24"/>
        </w:rPr>
        <w:t xml:space="preserve"> СОШ (дошкольной группе) (далее – ОУ)</w:t>
      </w:r>
      <w:r w:rsidRPr="00EA65E9">
        <w:rPr>
          <w:rFonts w:cs="Times New Roman"/>
          <w:color w:val="000000"/>
          <w:sz w:val="24"/>
          <w:szCs w:val="24"/>
        </w:rPr>
        <w:t xml:space="preserve"> разработано с целью создания оптимальных условий для укрепления здоровья, обеспечения безопасности питания детей и соблюдения условий приобретения и хранения продуктов, организации сбалансированного питания воспитанников.</w:t>
      </w:r>
    </w:p>
    <w:p w:rsidR="00EA65E9" w:rsidRPr="00EA65E9" w:rsidRDefault="00EA65E9" w:rsidP="00403A6D">
      <w:pPr>
        <w:pStyle w:val="21"/>
        <w:numPr>
          <w:ilvl w:val="1"/>
          <w:numId w:val="1"/>
        </w:numPr>
        <w:shd w:val="clear" w:color="auto" w:fill="auto"/>
        <w:tabs>
          <w:tab w:val="left" w:pos="452"/>
        </w:tabs>
        <w:spacing w:line="317" w:lineRule="exact"/>
        <w:jc w:val="both"/>
        <w:rPr>
          <w:rFonts w:cs="Times New Roman"/>
          <w:sz w:val="24"/>
          <w:szCs w:val="24"/>
        </w:rPr>
      </w:pPr>
      <w:r w:rsidRPr="00EA65E9">
        <w:rPr>
          <w:rFonts w:cs="Times New Roman"/>
          <w:color w:val="000000"/>
          <w:sz w:val="24"/>
          <w:szCs w:val="24"/>
        </w:rPr>
        <w:t>Срок действия положение: до замены новым.</w:t>
      </w:r>
    </w:p>
    <w:p w:rsidR="00EA65E9" w:rsidRPr="00EA65E9" w:rsidRDefault="00EA65E9" w:rsidP="00403A6D">
      <w:pPr>
        <w:pStyle w:val="11"/>
        <w:keepNext/>
        <w:keepLines/>
        <w:numPr>
          <w:ilvl w:val="0"/>
          <w:numId w:val="1"/>
        </w:numPr>
        <w:shd w:val="clear" w:color="auto" w:fill="auto"/>
        <w:tabs>
          <w:tab w:val="left" w:pos="294"/>
        </w:tabs>
        <w:spacing w:before="0" w:after="0" w:line="317" w:lineRule="exact"/>
      </w:pPr>
      <w:bookmarkStart w:id="2" w:name="bookmark1"/>
      <w:r w:rsidRPr="00EA65E9">
        <w:rPr>
          <w:b w:val="0"/>
          <w:bCs w:val="0"/>
          <w:color w:val="000000"/>
        </w:rPr>
        <w:t>Организация питания в пищеблоке.</w:t>
      </w:r>
      <w:bookmarkEnd w:id="2"/>
    </w:p>
    <w:p w:rsidR="00EA65E9" w:rsidRPr="00EA65E9" w:rsidRDefault="00787C16" w:rsidP="00403A6D">
      <w:pPr>
        <w:pStyle w:val="21"/>
        <w:numPr>
          <w:ilvl w:val="1"/>
          <w:numId w:val="1"/>
        </w:numPr>
        <w:shd w:val="clear" w:color="auto" w:fill="auto"/>
        <w:tabs>
          <w:tab w:val="left" w:pos="476"/>
        </w:tabs>
        <w:spacing w:line="317" w:lineRule="exact"/>
        <w:jc w:val="left"/>
        <w:rPr>
          <w:rFonts w:cs="Times New Roman"/>
          <w:sz w:val="24"/>
          <w:szCs w:val="24"/>
        </w:rPr>
      </w:pPr>
      <w:r>
        <w:rPr>
          <w:rFonts w:cs="Times New Roman"/>
          <w:color w:val="000000"/>
          <w:sz w:val="24"/>
          <w:szCs w:val="24"/>
        </w:rPr>
        <w:t>Организация питания в ОУ</w:t>
      </w:r>
      <w:r w:rsidR="00EA65E9" w:rsidRPr="00EA65E9">
        <w:rPr>
          <w:rFonts w:cs="Times New Roman"/>
          <w:color w:val="000000"/>
          <w:sz w:val="24"/>
          <w:szCs w:val="24"/>
        </w:rPr>
        <w:t xml:space="preserve"> возлагается на администрацию учреждения.</w:t>
      </w:r>
    </w:p>
    <w:p w:rsidR="00EA65E9" w:rsidRPr="00EA65E9" w:rsidRDefault="00EA65E9" w:rsidP="00403A6D">
      <w:pPr>
        <w:pStyle w:val="21"/>
        <w:numPr>
          <w:ilvl w:val="1"/>
          <w:numId w:val="1"/>
        </w:numPr>
        <w:shd w:val="clear" w:color="auto" w:fill="auto"/>
        <w:tabs>
          <w:tab w:val="left" w:pos="476"/>
        </w:tabs>
        <w:spacing w:line="317" w:lineRule="exact"/>
        <w:jc w:val="left"/>
        <w:rPr>
          <w:rFonts w:cs="Times New Roman"/>
          <w:sz w:val="24"/>
          <w:szCs w:val="24"/>
        </w:rPr>
      </w:pPr>
      <w:r w:rsidRPr="00EA65E9">
        <w:rPr>
          <w:rFonts w:cs="Times New Roman"/>
          <w:color w:val="000000"/>
          <w:sz w:val="24"/>
          <w:szCs w:val="24"/>
        </w:rPr>
        <w:t>В</w:t>
      </w:r>
      <w:r w:rsidR="00787C16">
        <w:rPr>
          <w:rFonts w:cs="Times New Roman"/>
          <w:color w:val="000000"/>
          <w:sz w:val="24"/>
          <w:szCs w:val="24"/>
        </w:rPr>
        <w:t xml:space="preserve"> </w:t>
      </w:r>
      <w:r w:rsidRPr="00EA65E9">
        <w:rPr>
          <w:rFonts w:cs="Times New Roman"/>
          <w:color w:val="000000"/>
          <w:sz w:val="24"/>
          <w:szCs w:val="24"/>
        </w:rPr>
        <w:t xml:space="preserve">учреждении предусматривается помещение (пищеблок) для приготовления пищи воспитанникам. Контроль над качеством,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реализации продуктов возлагается на </w:t>
      </w:r>
      <w:r w:rsidR="00787C16">
        <w:rPr>
          <w:rFonts w:cs="Times New Roman"/>
          <w:color w:val="000000"/>
          <w:sz w:val="24"/>
          <w:szCs w:val="24"/>
        </w:rPr>
        <w:t xml:space="preserve">директора </w:t>
      </w:r>
      <w:r w:rsidRPr="00EA65E9">
        <w:rPr>
          <w:rFonts w:cs="Times New Roman"/>
          <w:color w:val="000000"/>
          <w:sz w:val="24"/>
          <w:szCs w:val="24"/>
        </w:rPr>
        <w:t>ОУ,</w:t>
      </w:r>
      <w:r w:rsidR="00787C16">
        <w:rPr>
          <w:rFonts w:cs="Times New Roman"/>
          <w:color w:val="000000"/>
          <w:sz w:val="24"/>
          <w:szCs w:val="24"/>
        </w:rPr>
        <w:t xml:space="preserve"> воспитателя</w:t>
      </w:r>
      <w:r w:rsidRPr="00EA65E9">
        <w:rPr>
          <w:rFonts w:cs="Times New Roman"/>
          <w:color w:val="000000"/>
          <w:sz w:val="24"/>
          <w:szCs w:val="24"/>
        </w:rPr>
        <w:t>, повара.</w:t>
      </w:r>
    </w:p>
    <w:p w:rsidR="00EA65E9" w:rsidRPr="00EA65E9" w:rsidRDefault="00EA65E9" w:rsidP="00403A6D">
      <w:pPr>
        <w:pStyle w:val="21"/>
        <w:numPr>
          <w:ilvl w:val="1"/>
          <w:numId w:val="1"/>
        </w:numPr>
        <w:shd w:val="clear" w:color="auto" w:fill="auto"/>
        <w:tabs>
          <w:tab w:val="left" w:pos="476"/>
        </w:tabs>
        <w:spacing w:line="317" w:lineRule="exact"/>
        <w:jc w:val="left"/>
        <w:rPr>
          <w:rFonts w:cs="Times New Roman"/>
          <w:sz w:val="24"/>
          <w:szCs w:val="24"/>
        </w:rPr>
      </w:pPr>
      <w:r w:rsidRPr="00EA65E9">
        <w:rPr>
          <w:rFonts w:cs="Times New Roman"/>
          <w:color w:val="000000"/>
          <w:sz w:val="24"/>
          <w:szCs w:val="24"/>
        </w:rPr>
        <w:t>Учреждение определяет потребность в материальных ресурсах и продуктах питания, приобретает их в централизованном порядке и на договорных началах.</w:t>
      </w:r>
    </w:p>
    <w:p w:rsidR="00EA65E9" w:rsidRPr="00EA65E9" w:rsidRDefault="00EA65E9" w:rsidP="00403A6D">
      <w:pPr>
        <w:pStyle w:val="21"/>
        <w:numPr>
          <w:ilvl w:val="1"/>
          <w:numId w:val="1"/>
        </w:numPr>
        <w:shd w:val="clear" w:color="auto" w:fill="auto"/>
        <w:tabs>
          <w:tab w:val="left" w:pos="481"/>
        </w:tabs>
        <w:spacing w:line="317" w:lineRule="exact"/>
        <w:jc w:val="left"/>
        <w:rPr>
          <w:rFonts w:cs="Times New Roman"/>
          <w:sz w:val="24"/>
          <w:szCs w:val="24"/>
        </w:rPr>
      </w:pPr>
      <w:r w:rsidRPr="00EA65E9">
        <w:rPr>
          <w:rFonts w:cs="Times New Roman"/>
          <w:color w:val="000000"/>
          <w:sz w:val="24"/>
          <w:szCs w:val="24"/>
        </w:rPr>
        <w:t>ОУ обеспечивает сбалансированное питание детей, необходимое для нормального роста и развития с учётом режима работы учреждения.</w:t>
      </w:r>
    </w:p>
    <w:p w:rsidR="00EA65E9" w:rsidRPr="00EA65E9" w:rsidRDefault="00EA65E9" w:rsidP="00403A6D">
      <w:pPr>
        <w:pStyle w:val="21"/>
        <w:numPr>
          <w:ilvl w:val="1"/>
          <w:numId w:val="1"/>
        </w:numPr>
        <w:shd w:val="clear" w:color="auto" w:fill="auto"/>
        <w:tabs>
          <w:tab w:val="left" w:pos="486"/>
        </w:tabs>
        <w:spacing w:line="317" w:lineRule="exact"/>
        <w:jc w:val="left"/>
        <w:rPr>
          <w:rFonts w:cs="Times New Roman"/>
          <w:sz w:val="24"/>
          <w:szCs w:val="24"/>
        </w:rPr>
      </w:pPr>
      <w:r w:rsidRPr="00EA65E9">
        <w:rPr>
          <w:rFonts w:cs="Times New Roman"/>
          <w:color w:val="000000"/>
          <w:sz w:val="24"/>
          <w:szCs w:val="24"/>
        </w:rPr>
        <w:t xml:space="preserve">Воспитанники, посещающие </w:t>
      </w:r>
      <w:r w:rsidR="00787C16">
        <w:rPr>
          <w:rFonts w:cs="Times New Roman"/>
          <w:color w:val="000000"/>
          <w:sz w:val="24"/>
          <w:szCs w:val="24"/>
        </w:rPr>
        <w:t>ОУ</w:t>
      </w:r>
      <w:r w:rsidRPr="00EA65E9">
        <w:rPr>
          <w:rFonts w:cs="Times New Roman"/>
          <w:color w:val="000000"/>
          <w:sz w:val="24"/>
          <w:szCs w:val="24"/>
        </w:rPr>
        <w:t xml:space="preserve"> получают трёхразовое питание </w:t>
      </w:r>
      <w:proofErr w:type="gramStart"/>
      <w:r w:rsidRPr="00EA65E9">
        <w:rPr>
          <w:rFonts w:cs="Times New Roman"/>
          <w:color w:val="000000"/>
          <w:sz w:val="24"/>
          <w:szCs w:val="24"/>
        </w:rPr>
        <w:t>о</w:t>
      </w:r>
      <w:proofErr w:type="gramEnd"/>
      <w:r w:rsidRPr="00EA65E9">
        <w:rPr>
          <w:rFonts w:cs="Times New Roman"/>
          <w:color w:val="000000"/>
          <w:sz w:val="24"/>
          <w:szCs w:val="24"/>
        </w:rPr>
        <w:t xml:space="preserve"> дополнительным вторым завтраком, обеспечивающее 80 % суточного рациона. При 10, 5- часовом пребывании детей в учреждении завтрак составляет 25 % суточной калорийности, второй завтрак - 5 </w:t>
      </w:r>
      <w:r w:rsidRPr="00EA65E9">
        <w:rPr>
          <w:rStyle w:val="2PalatinoLinotype1"/>
          <w:rFonts w:ascii="Times New Roman" w:hAnsi="Times New Roman" w:cs="Times New Roman"/>
          <w:color w:val="000000"/>
          <w:sz w:val="24"/>
          <w:szCs w:val="24"/>
        </w:rPr>
        <w:t>%</w:t>
      </w:r>
      <w:r w:rsidRPr="00EA65E9">
        <w:rPr>
          <w:rFonts w:cs="Times New Roman"/>
          <w:color w:val="000000"/>
          <w:sz w:val="24"/>
          <w:szCs w:val="24"/>
        </w:rPr>
        <w:t xml:space="preserve"> , обед </w:t>
      </w:r>
      <w:r w:rsidRPr="00EA65E9">
        <w:rPr>
          <w:rStyle w:val="23"/>
          <w:color w:val="000000"/>
          <w:sz w:val="24"/>
          <w:szCs w:val="24"/>
        </w:rPr>
        <w:t xml:space="preserve">- </w:t>
      </w:r>
      <w:r w:rsidRPr="00EA65E9">
        <w:rPr>
          <w:rFonts w:cs="Times New Roman"/>
          <w:color w:val="000000"/>
          <w:sz w:val="24"/>
          <w:szCs w:val="24"/>
        </w:rPr>
        <w:t>35 %, уплотнённый полдник - 25 %. В промежутке между завтраком и обедом организуется дополнительный приём пищи: второй завтрак, включающий напиток или сок.</w:t>
      </w:r>
    </w:p>
    <w:p w:rsidR="00EA65E9" w:rsidRPr="00EA65E9" w:rsidRDefault="00EA65E9" w:rsidP="00403A6D">
      <w:pPr>
        <w:pStyle w:val="21"/>
        <w:numPr>
          <w:ilvl w:val="1"/>
          <w:numId w:val="1"/>
        </w:numPr>
        <w:shd w:val="clear" w:color="auto" w:fill="auto"/>
        <w:tabs>
          <w:tab w:val="left" w:pos="481"/>
        </w:tabs>
        <w:spacing w:line="317" w:lineRule="exact"/>
        <w:jc w:val="both"/>
        <w:rPr>
          <w:rFonts w:cs="Times New Roman"/>
          <w:sz w:val="24"/>
          <w:szCs w:val="24"/>
        </w:rPr>
      </w:pPr>
      <w:r w:rsidRPr="00EA65E9">
        <w:rPr>
          <w:rFonts w:cs="Times New Roman"/>
          <w:color w:val="000000"/>
          <w:sz w:val="24"/>
          <w:szCs w:val="24"/>
        </w:rPr>
        <w:t>Объем пищи и выход блюд должны строго соответствовать возрасту ребенка.</w:t>
      </w:r>
    </w:p>
    <w:p w:rsidR="00EA65E9" w:rsidRPr="00EA65E9" w:rsidRDefault="00EA65E9" w:rsidP="00403A6D">
      <w:pPr>
        <w:pStyle w:val="21"/>
        <w:numPr>
          <w:ilvl w:val="1"/>
          <w:numId w:val="1"/>
        </w:numPr>
        <w:shd w:val="clear" w:color="auto" w:fill="auto"/>
        <w:tabs>
          <w:tab w:val="left" w:pos="481"/>
        </w:tabs>
        <w:spacing w:line="317" w:lineRule="exact"/>
        <w:jc w:val="left"/>
        <w:rPr>
          <w:rFonts w:cs="Times New Roman"/>
          <w:sz w:val="24"/>
          <w:szCs w:val="24"/>
        </w:rPr>
      </w:pPr>
      <w:r w:rsidRPr="00EA65E9">
        <w:rPr>
          <w:rFonts w:cs="Times New Roman"/>
          <w:color w:val="000000"/>
          <w:sz w:val="24"/>
          <w:szCs w:val="24"/>
        </w:rPr>
        <w:t xml:space="preserve">Питание в </w:t>
      </w:r>
      <w:r w:rsidR="00787C16">
        <w:rPr>
          <w:rFonts w:cs="Times New Roman"/>
          <w:color w:val="000000"/>
          <w:sz w:val="24"/>
          <w:szCs w:val="24"/>
        </w:rPr>
        <w:t>ОУ</w:t>
      </w:r>
      <w:r w:rsidRPr="00EA65E9">
        <w:rPr>
          <w:rFonts w:cs="Times New Roman"/>
          <w:color w:val="000000"/>
          <w:sz w:val="24"/>
          <w:szCs w:val="24"/>
        </w:rPr>
        <w:t xml:space="preserve"> осуществляет</w:t>
      </w:r>
      <w:r w:rsidR="00787C16">
        <w:rPr>
          <w:rFonts w:cs="Times New Roman"/>
          <w:color w:val="000000"/>
          <w:sz w:val="24"/>
          <w:szCs w:val="24"/>
        </w:rPr>
        <w:t>ся в соответствии с примерным 10</w:t>
      </w:r>
      <w:r w:rsidRPr="00EA65E9">
        <w:rPr>
          <w:rFonts w:cs="Times New Roman"/>
          <w:color w:val="000000"/>
          <w:sz w:val="24"/>
          <w:szCs w:val="24"/>
        </w:rPr>
        <w:t>-дневным меню, разработанным на основе физиологических</w:t>
      </w:r>
      <w:r w:rsidRPr="00EA65E9">
        <w:rPr>
          <w:rFonts w:cs="Times New Roman"/>
          <w:color w:val="000000"/>
          <w:sz w:val="24"/>
          <w:szCs w:val="24"/>
        </w:rPr>
        <w:br w:type="page"/>
      </w:r>
      <w:r w:rsidRPr="00EA65E9">
        <w:rPr>
          <w:rFonts w:cs="Times New Roman"/>
          <w:color w:val="000000"/>
          <w:sz w:val="24"/>
          <w:szCs w:val="24"/>
        </w:rPr>
        <w:lastRenderedPageBreak/>
        <w:t xml:space="preserve">потребностей в пищевых веществах и норм питания детей дошкольного возраста и утвержденного </w:t>
      </w:r>
      <w:r w:rsidR="00787C16">
        <w:rPr>
          <w:rFonts w:cs="Times New Roman"/>
          <w:color w:val="000000"/>
          <w:sz w:val="24"/>
          <w:szCs w:val="24"/>
        </w:rPr>
        <w:t xml:space="preserve">директором </w:t>
      </w:r>
      <w:r w:rsidRPr="00EA65E9">
        <w:rPr>
          <w:rFonts w:cs="Times New Roman"/>
          <w:color w:val="000000"/>
          <w:sz w:val="24"/>
          <w:szCs w:val="24"/>
        </w:rPr>
        <w:t xml:space="preserve"> данного учреждения</w:t>
      </w:r>
      <w:proofErr w:type="gramStart"/>
      <w:r w:rsidRPr="00EA65E9">
        <w:rPr>
          <w:rFonts w:cs="Times New Roman"/>
          <w:color w:val="000000"/>
          <w:sz w:val="24"/>
          <w:szCs w:val="24"/>
        </w:rPr>
        <w:t xml:space="preserve"> .</w:t>
      </w:r>
      <w:proofErr w:type="gramEnd"/>
    </w:p>
    <w:p w:rsidR="00EA65E9" w:rsidRPr="00EA65E9" w:rsidRDefault="00787C16" w:rsidP="00403A6D">
      <w:pPr>
        <w:pStyle w:val="21"/>
        <w:numPr>
          <w:ilvl w:val="1"/>
          <w:numId w:val="1"/>
        </w:numPr>
        <w:shd w:val="clear" w:color="auto" w:fill="auto"/>
        <w:tabs>
          <w:tab w:val="left" w:pos="527"/>
        </w:tabs>
        <w:spacing w:line="317" w:lineRule="exact"/>
        <w:jc w:val="left"/>
        <w:rPr>
          <w:rFonts w:cs="Times New Roman"/>
          <w:sz w:val="24"/>
          <w:szCs w:val="24"/>
        </w:rPr>
      </w:pPr>
      <w:r>
        <w:rPr>
          <w:rFonts w:cs="Times New Roman"/>
          <w:color w:val="000000"/>
          <w:sz w:val="24"/>
          <w:szCs w:val="24"/>
        </w:rPr>
        <w:t>На основе примерного 10</w:t>
      </w:r>
      <w:r w:rsidR="00EA65E9" w:rsidRPr="00EA65E9">
        <w:rPr>
          <w:rFonts w:cs="Times New Roman"/>
          <w:color w:val="000000"/>
          <w:sz w:val="24"/>
          <w:szCs w:val="24"/>
        </w:rPr>
        <w:t xml:space="preserve">-дневного меню ежедневно, на следующий день составляется меню-требование и утверждается </w:t>
      </w:r>
      <w:r>
        <w:rPr>
          <w:rFonts w:cs="Times New Roman"/>
          <w:color w:val="000000"/>
          <w:sz w:val="24"/>
          <w:szCs w:val="24"/>
        </w:rPr>
        <w:t>директором</w:t>
      </w:r>
      <w:r w:rsidR="00EA65E9" w:rsidRPr="00EA65E9">
        <w:rPr>
          <w:rFonts w:cs="Times New Roman"/>
          <w:color w:val="000000"/>
          <w:sz w:val="24"/>
          <w:szCs w:val="24"/>
        </w:rPr>
        <w:t xml:space="preserve"> учреждения. В составлении меню участвуют: </w:t>
      </w:r>
      <w:r>
        <w:rPr>
          <w:rFonts w:cs="Times New Roman"/>
          <w:color w:val="000000"/>
          <w:sz w:val="24"/>
          <w:szCs w:val="24"/>
        </w:rPr>
        <w:t>директор</w:t>
      </w:r>
      <w:r w:rsidR="00EA65E9" w:rsidRPr="00EA65E9">
        <w:rPr>
          <w:rFonts w:cs="Times New Roman"/>
          <w:color w:val="000000"/>
          <w:sz w:val="24"/>
          <w:szCs w:val="24"/>
        </w:rPr>
        <w:t xml:space="preserve">, </w:t>
      </w:r>
      <w:r>
        <w:rPr>
          <w:rFonts w:cs="Times New Roman"/>
          <w:color w:val="000000"/>
          <w:sz w:val="24"/>
          <w:szCs w:val="24"/>
        </w:rPr>
        <w:t xml:space="preserve">воспитатель, </w:t>
      </w:r>
      <w:r w:rsidR="00EA65E9" w:rsidRPr="00EA65E9">
        <w:rPr>
          <w:rFonts w:cs="Times New Roman"/>
          <w:color w:val="000000"/>
          <w:sz w:val="24"/>
          <w:szCs w:val="24"/>
        </w:rPr>
        <w:t>повар.</w:t>
      </w:r>
    </w:p>
    <w:p w:rsidR="00EA65E9" w:rsidRPr="00EA65E9" w:rsidRDefault="00EA65E9" w:rsidP="00403A6D">
      <w:pPr>
        <w:pStyle w:val="21"/>
        <w:numPr>
          <w:ilvl w:val="1"/>
          <w:numId w:val="1"/>
        </w:numPr>
        <w:shd w:val="clear" w:color="auto" w:fill="auto"/>
        <w:tabs>
          <w:tab w:val="left" w:pos="529"/>
        </w:tabs>
        <w:spacing w:line="317" w:lineRule="exact"/>
        <w:jc w:val="both"/>
        <w:rPr>
          <w:rFonts w:cs="Times New Roman"/>
          <w:sz w:val="24"/>
          <w:szCs w:val="24"/>
        </w:rPr>
      </w:pPr>
      <w:r w:rsidRPr="00EA65E9">
        <w:rPr>
          <w:rFonts w:cs="Times New Roman"/>
          <w:color w:val="000000"/>
          <w:sz w:val="24"/>
          <w:szCs w:val="24"/>
        </w:rPr>
        <w:t>При составлении меню учитываются:</w:t>
      </w:r>
    </w:p>
    <w:p w:rsidR="00EA65E9" w:rsidRPr="00EA65E9" w:rsidRDefault="00EA65E9" w:rsidP="00403A6D">
      <w:pPr>
        <w:pStyle w:val="21"/>
        <w:numPr>
          <w:ilvl w:val="0"/>
          <w:numId w:val="2"/>
        </w:numPr>
        <w:shd w:val="clear" w:color="auto" w:fill="auto"/>
        <w:tabs>
          <w:tab w:val="left" w:pos="255"/>
        </w:tabs>
        <w:spacing w:line="317" w:lineRule="exact"/>
        <w:jc w:val="both"/>
        <w:rPr>
          <w:rFonts w:cs="Times New Roman"/>
          <w:sz w:val="24"/>
          <w:szCs w:val="24"/>
        </w:rPr>
      </w:pPr>
      <w:r w:rsidRPr="00EA65E9">
        <w:rPr>
          <w:rFonts w:cs="Times New Roman"/>
          <w:color w:val="000000"/>
          <w:sz w:val="24"/>
          <w:szCs w:val="24"/>
        </w:rPr>
        <w:t>среднесуточный набор продуктов для каждой возрастной группы;</w:t>
      </w:r>
    </w:p>
    <w:p w:rsidR="00EA65E9" w:rsidRPr="00EA65E9" w:rsidRDefault="00EA65E9" w:rsidP="00403A6D">
      <w:pPr>
        <w:pStyle w:val="21"/>
        <w:numPr>
          <w:ilvl w:val="0"/>
          <w:numId w:val="2"/>
        </w:numPr>
        <w:shd w:val="clear" w:color="auto" w:fill="auto"/>
        <w:tabs>
          <w:tab w:val="left" w:pos="255"/>
        </w:tabs>
        <w:spacing w:line="317" w:lineRule="exact"/>
        <w:jc w:val="both"/>
        <w:rPr>
          <w:rFonts w:cs="Times New Roman"/>
          <w:sz w:val="24"/>
          <w:szCs w:val="24"/>
        </w:rPr>
      </w:pPr>
      <w:r w:rsidRPr="00EA65E9">
        <w:rPr>
          <w:rFonts w:cs="Times New Roman"/>
          <w:color w:val="000000"/>
          <w:sz w:val="24"/>
          <w:szCs w:val="24"/>
        </w:rPr>
        <w:t>объем блюд для этих групп;</w:t>
      </w:r>
    </w:p>
    <w:p w:rsidR="00EA65E9" w:rsidRPr="00EA65E9" w:rsidRDefault="00EA65E9" w:rsidP="00403A6D">
      <w:pPr>
        <w:pStyle w:val="21"/>
        <w:numPr>
          <w:ilvl w:val="0"/>
          <w:numId w:val="2"/>
        </w:numPr>
        <w:shd w:val="clear" w:color="auto" w:fill="auto"/>
        <w:tabs>
          <w:tab w:val="left" w:pos="255"/>
        </w:tabs>
        <w:spacing w:line="317" w:lineRule="exact"/>
        <w:jc w:val="both"/>
        <w:rPr>
          <w:rFonts w:cs="Times New Roman"/>
          <w:sz w:val="24"/>
          <w:szCs w:val="24"/>
        </w:rPr>
      </w:pPr>
      <w:r w:rsidRPr="00EA65E9">
        <w:rPr>
          <w:rFonts w:cs="Times New Roman"/>
          <w:color w:val="000000"/>
          <w:sz w:val="24"/>
          <w:szCs w:val="24"/>
        </w:rPr>
        <w:t>нормы физиологических потребностей;</w:t>
      </w:r>
    </w:p>
    <w:p w:rsidR="00EA65E9" w:rsidRPr="00EA65E9" w:rsidRDefault="00EA65E9" w:rsidP="00403A6D">
      <w:pPr>
        <w:pStyle w:val="21"/>
        <w:numPr>
          <w:ilvl w:val="0"/>
          <w:numId w:val="2"/>
        </w:numPr>
        <w:shd w:val="clear" w:color="auto" w:fill="auto"/>
        <w:tabs>
          <w:tab w:val="left" w:pos="255"/>
        </w:tabs>
        <w:spacing w:line="317" w:lineRule="exact"/>
        <w:jc w:val="both"/>
        <w:rPr>
          <w:rFonts w:cs="Times New Roman"/>
          <w:sz w:val="24"/>
          <w:szCs w:val="24"/>
        </w:rPr>
      </w:pPr>
      <w:r w:rsidRPr="00EA65E9">
        <w:rPr>
          <w:rFonts w:cs="Times New Roman"/>
          <w:color w:val="000000"/>
          <w:sz w:val="24"/>
          <w:szCs w:val="24"/>
        </w:rPr>
        <w:t>нормы потерь при холодной и тепловой обработки продуктов;</w:t>
      </w:r>
    </w:p>
    <w:p w:rsidR="00EA65E9" w:rsidRPr="00EA65E9" w:rsidRDefault="00EA65E9" w:rsidP="00403A6D">
      <w:pPr>
        <w:pStyle w:val="21"/>
        <w:numPr>
          <w:ilvl w:val="0"/>
          <w:numId w:val="2"/>
        </w:numPr>
        <w:shd w:val="clear" w:color="auto" w:fill="auto"/>
        <w:tabs>
          <w:tab w:val="left" w:pos="255"/>
        </w:tabs>
        <w:spacing w:line="317" w:lineRule="exact"/>
        <w:jc w:val="both"/>
        <w:rPr>
          <w:rFonts w:cs="Times New Roman"/>
          <w:sz w:val="24"/>
          <w:szCs w:val="24"/>
        </w:rPr>
      </w:pPr>
      <w:r w:rsidRPr="00EA65E9">
        <w:rPr>
          <w:rFonts w:cs="Times New Roman"/>
          <w:color w:val="000000"/>
          <w:sz w:val="24"/>
          <w:szCs w:val="24"/>
        </w:rPr>
        <w:t>выход готовых блюд;</w:t>
      </w:r>
    </w:p>
    <w:p w:rsidR="00EA65E9" w:rsidRPr="00EA65E9" w:rsidRDefault="00EA65E9" w:rsidP="00403A6D">
      <w:pPr>
        <w:pStyle w:val="21"/>
        <w:numPr>
          <w:ilvl w:val="0"/>
          <w:numId w:val="2"/>
        </w:numPr>
        <w:shd w:val="clear" w:color="auto" w:fill="auto"/>
        <w:tabs>
          <w:tab w:val="left" w:pos="255"/>
        </w:tabs>
        <w:spacing w:line="317" w:lineRule="exact"/>
        <w:jc w:val="both"/>
        <w:rPr>
          <w:rFonts w:cs="Times New Roman"/>
          <w:sz w:val="24"/>
          <w:szCs w:val="24"/>
        </w:rPr>
      </w:pPr>
      <w:r w:rsidRPr="00EA65E9">
        <w:rPr>
          <w:rFonts w:cs="Times New Roman"/>
          <w:color w:val="000000"/>
          <w:sz w:val="24"/>
          <w:szCs w:val="24"/>
        </w:rPr>
        <w:t>нормы взаимозаменяемости продуктов при приготовлении блюд;</w:t>
      </w:r>
    </w:p>
    <w:p w:rsidR="00EA65E9" w:rsidRPr="00EA65E9" w:rsidRDefault="00EA65E9" w:rsidP="00403A6D">
      <w:pPr>
        <w:pStyle w:val="21"/>
        <w:numPr>
          <w:ilvl w:val="0"/>
          <w:numId w:val="2"/>
        </w:numPr>
        <w:shd w:val="clear" w:color="auto" w:fill="auto"/>
        <w:tabs>
          <w:tab w:val="left" w:pos="255"/>
        </w:tabs>
        <w:spacing w:line="317" w:lineRule="exact"/>
        <w:jc w:val="both"/>
        <w:rPr>
          <w:rFonts w:cs="Times New Roman"/>
          <w:sz w:val="24"/>
          <w:szCs w:val="24"/>
        </w:rPr>
      </w:pPr>
      <w:r w:rsidRPr="00EA65E9">
        <w:rPr>
          <w:rFonts w:cs="Times New Roman"/>
          <w:color w:val="000000"/>
          <w:sz w:val="24"/>
          <w:szCs w:val="24"/>
        </w:rPr>
        <w:t>данные о химическом составе блюд;</w:t>
      </w:r>
    </w:p>
    <w:p w:rsidR="00EA65E9" w:rsidRPr="00EA65E9" w:rsidRDefault="00EA65E9" w:rsidP="00403A6D">
      <w:pPr>
        <w:pStyle w:val="21"/>
        <w:numPr>
          <w:ilvl w:val="0"/>
          <w:numId w:val="2"/>
        </w:numPr>
        <w:shd w:val="clear" w:color="auto" w:fill="auto"/>
        <w:tabs>
          <w:tab w:val="left" w:pos="260"/>
        </w:tabs>
        <w:spacing w:line="317" w:lineRule="exact"/>
        <w:jc w:val="left"/>
        <w:rPr>
          <w:rFonts w:cs="Times New Roman"/>
          <w:sz w:val="24"/>
          <w:szCs w:val="24"/>
        </w:rPr>
      </w:pPr>
      <w:r w:rsidRPr="00EA65E9">
        <w:rPr>
          <w:rFonts w:cs="Times New Roman"/>
          <w:color w:val="000000"/>
          <w:sz w:val="24"/>
          <w:szCs w:val="24"/>
        </w:rPr>
        <w:t xml:space="preserve">требования </w:t>
      </w:r>
      <w:proofErr w:type="spellStart"/>
      <w:r w:rsidRPr="00EA65E9">
        <w:rPr>
          <w:rFonts w:cs="Times New Roman"/>
          <w:color w:val="000000"/>
          <w:sz w:val="24"/>
          <w:szCs w:val="24"/>
        </w:rPr>
        <w:t>Роспотребнадзора</w:t>
      </w:r>
      <w:proofErr w:type="spellEnd"/>
      <w:r w:rsidRPr="00EA65E9">
        <w:rPr>
          <w:rFonts w:cs="Times New Roman"/>
          <w:color w:val="000000"/>
          <w:sz w:val="24"/>
          <w:szCs w:val="24"/>
        </w:rPr>
        <w:t xml:space="preserve"> в отношении запрещенных продуктов и блюд, использование которых может стать причиной возникновения желудочно-кишечного заболевания, отравления.</w:t>
      </w:r>
    </w:p>
    <w:p w:rsidR="00EA65E9" w:rsidRPr="00EA65E9" w:rsidRDefault="00EA65E9" w:rsidP="00403A6D">
      <w:pPr>
        <w:pStyle w:val="21"/>
        <w:numPr>
          <w:ilvl w:val="0"/>
          <w:numId w:val="2"/>
        </w:numPr>
        <w:shd w:val="clear" w:color="auto" w:fill="auto"/>
        <w:tabs>
          <w:tab w:val="left" w:pos="255"/>
        </w:tabs>
        <w:spacing w:line="317" w:lineRule="exact"/>
        <w:jc w:val="both"/>
        <w:rPr>
          <w:rFonts w:cs="Times New Roman"/>
          <w:sz w:val="24"/>
          <w:szCs w:val="24"/>
        </w:rPr>
      </w:pPr>
      <w:r w:rsidRPr="00EA65E9">
        <w:rPr>
          <w:rFonts w:cs="Times New Roman"/>
          <w:color w:val="000000"/>
          <w:sz w:val="24"/>
          <w:szCs w:val="24"/>
        </w:rPr>
        <w:t>сведениями о стоимости и наличии продуктов.</w:t>
      </w:r>
    </w:p>
    <w:p w:rsidR="00EA65E9" w:rsidRPr="00EA65E9" w:rsidRDefault="00EA65E9" w:rsidP="00403A6D">
      <w:pPr>
        <w:pStyle w:val="21"/>
        <w:numPr>
          <w:ilvl w:val="1"/>
          <w:numId w:val="1"/>
        </w:numPr>
        <w:shd w:val="clear" w:color="auto" w:fill="auto"/>
        <w:tabs>
          <w:tab w:val="left" w:pos="644"/>
        </w:tabs>
        <w:spacing w:line="317" w:lineRule="exact"/>
        <w:jc w:val="left"/>
        <w:rPr>
          <w:rFonts w:cs="Times New Roman"/>
          <w:sz w:val="24"/>
          <w:szCs w:val="24"/>
        </w:rPr>
      </w:pPr>
      <w:r w:rsidRPr="00EA65E9">
        <w:rPr>
          <w:rFonts w:cs="Times New Roman"/>
          <w:color w:val="000000"/>
          <w:sz w:val="24"/>
          <w:szCs w:val="24"/>
        </w:rPr>
        <w:t>Меню-требование и технологическая карта являются основными документами для приготовления пищи на пищеблоке.</w:t>
      </w:r>
    </w:p>
    <w:p w:rsidR="00EA65E9" w:rsidRPr="00EA65E9" w:rsidRDefault="00EA65E9" w:rsidP="00403A6D">
      <w:pPr>
        <w:pStyle w:val="21"/>
        <w:numPr>
          <w:ilvl w:val="1"/>
          <w:numId w:val="1"/>
        </w:numPr>
        <w:shd w:val="clear" w:color="auto" w:fill="auto"/>
        <w:tabs>
          <w:tab w:val="left" w:pos="639"/>
        </w:tabs>
        <w:spacing w:line="317" w:lineRule="exact"/>
        <w:jc w:val="left"/>
        <w:rPr>
          <w:rFonts w:cs="Times New Roman"/>
          <w:sz w:val="24"/>
          <w:szCs w:val="24"/>
        </w:rPr>
      </w:pPr>
      <w:r w:rsidRPr="00EA65E9">
        <w:rPr>
          <w:rFonts w:cs="Times New Roman"/>
          <w:color w:val="000000"/>
          <w:sz w:val="24"/>
          <w:szCs w:val="24"/>
        </w:rPr>
        <w:t>При отсутствии каких-либо продуктов в целях обеспечения полноценного сбалансированного питания разрешается проводить их замену на равноценные по составу продукты.</w:t>
      </w:r>
    </w:p>
    <w:p w:rsidR="00EA65E9" w:rsidRPr="00EA65E9" w:rsidRDefault="00EA65E9" w:rsidP="00403A6D">
      <w:pPr>
        <w:pStyle w:val="21"/>
        <w:numPr>
          <w:ilvl w:val="1"/>
          <w:numId w:val="1"/>
        </w:numPr>
        <w:shd w:val="clear" w:color="auto" w:fill="auto"/>
        <w:tabs>
          <w:tab w:val="left" w:pos="644"/>
        </w:tabs>
        <w:spacing w:line="317" w:lineRule="exact"/>
        <w:jc w:val="left"/>
        <w:rPr>
          <w:rFonts w:cs="Times New Roman"/>
          <w:sz w:val="24"/>
          <w:szCs w:val="24"/>
        </w:rPr>
      </w:pPr>
      <w:r w:rsidRPr="00EA65E9">
        <w:rPr>
          <w:rFonts w:cs="Times New Roman"/>
          <w:color w:val="000000"/>
          <w:sz w:val="24"/>
          <w:szCs w:val="24"/>
        </w:rPr>
        <w:t xml:space="preserve">Вносить изменения в утвержденное меню-раскладку, без согласования с </w:t>
      </w:r>
      <w:r w:rsidR="00787C16">
        <w:rPr>
          <w:rFonts w:cs="Times New Roman"/>
          <w:color w:val="000000"/>
          <w:sz w:val="24"/>
          <w:szCs w:val="24"/>
        </w:rPr>
        <w:t>директором</w:t>
      </w:r>
      <w:r w:rsidRPr="00EA65E9">
        <w:rPr>
          <w:rFonts w:cs="Times New Roman"/>
          <w:color w:val="000000"/>
          <w:sz w:val="24"/>
          <w:szCs w:val="24"/>
        </w:rPr>
        <w:t xml:space="preserve"> учреждения, запрещается.</w:t>
      </w:r>
    </w:p>
    <w:p w:rsidR="00EA65E9" w:rsidRPr="00EA65E9" w:rsidRDefault="00EA65E9" w:rsidP="00403A6D">
      <w:pPr>
        <w:pStyle w:val="21"/>
        <w:numPr>
          <w:ilvl w:val="1"/>
          <w:numId w:val="1"/>
        </w:numPr>
        <w:shd w:val="clear" w:color="auto" w:fill="auto"/>
        <w:tabs>
          <w:tab w:val="left" w:pos="649"/>
        </w:tabs>
        <w:spacing w:line="317" w:lineRule="exact"/>
        <w:jc w:val="left"/>
        <w:rPr>
          <w:rFonts w:cs="Times New Roman"/>
          <w:sz w:val="24"/>
          <w:szCs w:val="24"/>
        </w:rPr>
      </w:pPr>
      <w:r w:rsidRPr="00EA65E9">
        <w:rPr>
          <w:rFonts w:cs="Times New Roman"/>
          <w:color w:val="000000"/>
          <w:sz w:val="24"/>
          <w:szCs w:val="24"/>
        </w:rPr>
        <w:t xml:space="preserve">При необходимости внесения изменения в меню /несвоевременный завоз продуктов, недоброкачественность продукта/ кладовщиком составляется объяснительная с указанием причины. В меню-раскладку вносятся изменения и заверяются подписью </w:t>
      </w:r>
      <w:r w:rsidR="00787C16">
        <w:rPr>
          <w:rFonts w:cs="Times New Roman"/>
          <w:color w:val="000000"/>
          <w:sz w:val="24"/>
          <w:szCs w:val="24"/>
        </w:rPr>
        <w:t>директора</w:t>
      </w:r>
      <w:r w:rsidRPr="00EA65E9">
        <w:rPr>
          <w:rFonts w:cs="Times New Roman"/>
          <w:color w:val="000000"/>
          <w:sz w:val="24"/>
          <w:szCs w:val="24"/>
        </w:rPr>
        <w:t>. Исправления в меню-раскладке не допускаются.</w:t>
      </w:r>
    </w:p>
    <w:p w:rsidR="00EA65E9" w:rsidRPr="00EA65E9" w:rsidRDefault="00EA65E9" w:rsidP="00403A6D">
      <w:pPr>
        <w:pStyle w:val="21"/>
        <w:numPr>
          <w:ilvl w:val="1"/>
          <w:numId w:val="1"/>
        </w:numPr>
        <w:shd w:val="clear" w:color="auto" w:fill="auto"/>
        <w:tabs>
          <w:tab w:val="left" w:pos="649"/>
        </w:tabs>
        <w:spacing w:line="317" w:lineRule="exact"/>
        <w:jc w:val="left"/>
        <w:rPr>
          <w:rFonts w:cs="Times New Roman"/>
          <w:sz w:val="24"/>
          <w:szCs w:val="24"/>
        </w:rPr>
      </w:pPr>
      <w:r w:rsidRPr="00EA65E9">
        <w:rPr>
          <w:rFonts w:cs="Times New Roman"/>
          <w:color w:val="000000"/>
          <w:sz w:val="24"/>
          <w:szCs w:val="24"/>
        </w:rPr>
        <w:t>Для обеспечения полноценности питания, родителей информируют об ассортименте питания ребенка, вывешивая меню на раздаче, в приемных групп, с указанием полного наименования блюд и их выхода.</w:t>
      </w:r>
    </w:p>
    <w:p w:rsidR="00EA65E9" w:rsidRPr="00EA65E9" w:rsidRDefault="00EA65E9" w:rsidP="00403A6D">
      <w:pPr>
        <w:pStyle w:val="21"/>
        <w:numPr>
          <w:ilvl w:val="1"/>
          <w:numId w:val="1"/>
        </w:numPr>
        <w:shd w:val="clear" w:color="auto" w:fill="auto"/>
        <w:tabs>
          <w:tab w:val="left" w:pos="644"/>
        </w:tabs>
        <w:spacing w:line="317" w:lineRule="exact"/>
        <w:jc w:val="left"/>
        <w:rPr>
          <w:rFonts w:cs="Times New Roman"/>
          <w:sz w:val="24"/>
          <w:szCs w:val="24"/>
        </w:rPr>
      </w:pPr>
      <w:r w:rsidRPr="00EA65E9">
        <w:rPr>
          <w:rFonts w:cs="Times New Roman"/>
          <w:color w:val="000000"/>
          <w:sz w:val="24"/>
          <w:szCs w:val="24"/>
        </w:rPr>
        <w:t>Медицинский работник обязан присутствовать при закладке основных продуктов в котел и проверять блюда на выходе. Члены Комиссии по закладке основных продуктов присутствуют при закладке основных продуктов, согласно утвержденному графику.</w:t>
      </w:r>
    </w:p>
    <w:p w:rsidR="00EA65E9" w:rsidRPr="00EA65E9" w:rsidRDefault="00EA65E9" w:rsidP="00403A6D">
      <w:pPr>
        <w:pStyle w:val="21"/>
        <w:numPr>
          <w:ilvl w:val="1"/>
          <w:numId w:val="1"/>
        </w:numPr>
        <w:shd w:val="clear" w:color="auto" w:fill="auto"/>
        <w:tabs>
          <w:tab w:val="left" w:pos="644"/>
        </w:tabs>
        <w:spacing w:line="317" w:lineRule="exact"/>
        <w:jc w:val="left"/>
        <w:rPr>
          <w:rFonts w:cs="Times New Roman"/>
          <w:sz w:val="24"/>
          <w:szCs w:val="24"/>
        </w:rPr>
      </w:pPr>
      <w:r w:rsidRPr="00EA65E9">
        <w:rPr>
          <w:rFonts w:cs="Times New Roman"/>
          <w:color w:val="000000"/>
          <w:sz w:val="24"/>
          <w:szCs w:val="24"/>
        </w:rPr>
        <w:t>Объем приготовленной пищи должен соответствовать количеству детей и объему разовых порций.</w:t>
      </w:r>
    </w:p>
    <w:p w:rsidR="00EA65E9" w:rsidRPr="00EA65E9" w:rsidRDefault="00EA65E9" w:rsidP="00403A6D">
      <w:pPr>
        <w:pStyle w:val="21"/>
        <w:numPr>
          <w:ilvl w:val="1"/>
          <w:numId w:val="1"/>
        </w:numPr>
        <w:shd w:val="clear" w:color="auto" w:fill="auto"/>
        <w:tabs>
          <w:tab w:val="left" w:pos="644"/>
        </w:tabs>
        <w:spacing w:line="317" w:lineRule="exact"/>
        <w:jc w:val="left"/>
        <w:rPr>
          <w:rFonts w:cs="Times New Roman"/>
          <w:sz w:val="24"/>
          <w:szCs w:val="24"/>
        </w:rPr>
      </w:pPr>
      <w:r w:rsidRPr="00EA65E9">
        <w:rPr>
          <w:rFonts w:cs="Times New Roman"/>
          <w:color w:val="000000"/>
          <w:sz w:val="24"/>
          <w:szCs w:val="24"/>
        </w:rPr>
        <w:t xml:space="preserve">Выдавать готовую пищу детям следует только после снятия пробы старшей медсестрой, членами комиссии и записи в </w:t>
      </w:r>
      <w:proofErr w:type="spellStart"/>
      <w:r w:rsidRPr="00EA65E9">
        <w:rPr>
          <w:rFonts w:cs="Times New Roman"/>
          <w:color w:val="000000"/>
          <w:sz w:val="24"/>
          <w:szCs w:val="24"/>
        </w:rPr>
        <w:t>бракеражном</w:t>
      </w:r>
      <w:proofErr w:type="spellEnd"/>
      <w:r w:rsidRPr="00EA65E9">
        <w:rPr>
          <w:rFonts w:cs="Times New Roman"/>
          <w:color w:val="000000"/>
          <w:sz w:val="24"/>
          <w:szCs w:val="24"/>
        </w:rPr>
        <w:t xml:space="preserve"> журнале результатов оценки готовых блюд. При этом в журнале отмечается результат пробы каждого блюда.</w:t>
      </w:r>
    </w:p>
    <w:p w:rsidR="00EA65E9" w:rsidRPr="00EA65E9" w:rsidRDefault="00EA65E9" w:rsidP="00403A6D">
      <w:pPr>
        <w:pStyle w:val="21"/>
        <w:numPr>
          <w:ilvl w:val="1"/>
          <w:numId w:val="1"/>
        </w:numPr>
        <w:shd w:val="clear" w:color="auto" w:fill="auto"/>
        <w:tabs>
          <w:tab w:val="left" w:pos="644"/>
        </w:tabs>
        <w:spacing w:line="317" w:lineRule="exact"/>
        <w:jc w:val="left"/>
        <w:rPr>
          <w:rFonts w:cs="Times New Roman"/>
          <w:sz w:val="24"/>
          <w:szCs w:val="24"/>
        </w:rPr>
      </w:pPr>
      <w:r w:rsidRPr="00EA65E9">
        <w:rPr>
          <w:rFonts w:cs="Times New Roman"/>
          <w:color w:val="000000"/>
          <w:sz w:val="24"/>
          <w:szCs w:val="24"/>
        </w:rPr>
        <w:t>В целях профилактики гиповитаминозов, непосредственно перед раздачей, медицинским работником осуществляется С-витаминизация III блюда с согласия родителей (законных представителей).</w:t>
      </w:r>
    </w:p>
    <w:p w:rsidR="00EA65E9" w:rsidRPr="00EA65E9" w:rsidRDefault="00787C16" w:rsidP="00403A6D">
      <w:pPr>
        <w:pStyle w:val="21"/>
        <w:numPr>
          <w:ilvl w:val="1"/>
          <w:numId w:val="1"/>
        </w:numPr>
        <w:shd w:val="clear" w:color="auto" w:fill="auto"/>
        <w:tabs>
          <w:tab w:val="left" w:pos="644"/>
        </w:tabs>
        <w:spacing w:line="317" w:lineRule="exact"/>
        <w:jc w:val="both"/>
        <w:rPr>
          <w:rFonts w:cs="Times New Roman"/>
          <w:sz w:val="24"/>
          <w:szCs w:val="24"/>
        </w:rPr>
      </w:pPr>
      <w:r>
        <w:rPr>
          <w:rFonts w:cs="Times New Roman"/>
          <w:color w:val="000000"/>
          <w:sz w:val="24"/>
          <w:szCs w:val="24"/>
        </w:rPr>
        <w:t>Выдача пи</w:t>
      </w:r>
      <w:r w:rsidR="00EA65E9" w:rsidRPr="00EA65E9">
        <w:rPr>
          <w:rFonts w:cs="Times New Roman"/>
          <w:color w:val="000000"/>
          <w:sz w:val="24"/>
          <w:szCs w:val="24"/>
        </w:rPr>
        <w:t>щи на группы осуществляется строго по графику.</w:t>
      </w:r>
    </w:p>
    <w:p w:rsidR="00EA65E9" w:rsidRPr="00EA65E9" w:rsidRDefault="00EA65E9" w:rsidP="00403A6D">
      <w:pPr>
        <w:pStyle w:val="11"/>
        <w:keepNext/>
        <w:keepLines/>
        <w:numPr>
          <w:ilvl w:val="0"/>
          <w:numId w:val="1"/>
        </w:numPr>
        <w:shd w:val="clear" w:color="auto" w:fill="auto"/>
        <w:tabs>
          <w:tab w:val="left" w:pos="356"/>
        </w:tabs>
        <w:spacing w:before="0" w:after="0" w:line="317" w:lineRule="exact"/>
      </w:pPr>
      <w:bookmarkStart w:id="3" w:name="bookmark2"/>
      <w:r w:rsidRPr="00EA65E9">
        <w:rPr>
          <w:b w:val="0"/>
          <w:bCs w:val="0"/>
          <w:color w:val="000000"/>
        </w:rPr>
        <w:t>Организация питания детей в группах.</w:t>
      </w:r>
      <w:bookmarkEnd w:id="3"/>
    </w:p>
    <w:p w:rsidR="00EA65E9" w:rsidRPr="00EA65E9" w:rsidRDefault="00EA65E9" w:rsidP="00403A6D">
      <w:pPr>
        <w:pStyle w:val="21"/>
        <w:numPr>
          <w:ilvl w:val="1"/>
          <w:numId w:val="1"/>
        </w:numPr>
        <w:shd w:val="clear" w:color="auto" w:fill="auto"/>
        <w:tabs>
          <w:tab w:val="left" w:pos="527"/>
        </w:tabs>
        <w:spacing w:line="317" w:lineRule="exact"/>
        <w:jc w:val="left"/>
        <w:rPr>
          <w:rFonts w:cs="Times New Roman"/>
          <w:sz w:val="24"/>
          <w:szCs w:val="24"/>
        </w:rPr>
      </w:pPr>
      <w:r w:rsidRPr="00EA65E9">
        <w:rPr>
          <w:rFonts w:cs="Times New Roman"/>
          <w:color w:val="000000"/>
          <w:sz w:val="24"/>
          <w:szCs w:val="24"/>
        </w:rPr>
        <w:t>Работа по организации питания детей в группах осуществляется под руководством воспитателя и заключается:</w:t>
      </w:r>
    </w:p>
    <w:p w:rsidR="00EA65E9" w:rsidRPr="00EA65E9" w:rsidRDefault="00EA65E9" w:rsidP="00403A6D">
      <w:pPr>
        <w:pStyle w:val="21"/>
        <w:numPr>
          <w:ilvl w:val="0"/>
          <w:numId w:val="2"/>
        </w:numPr>
        <w:shd w:val="clear" w:color="auto" w:fill="auto"/>
        <w:tabs>
          <w:tab w:val="left" w:pos="255"/>
        </w:tabs>
        <w:spacing w:line="317" w:lineRule="exact"/>
        <w:jc w:val="both"/>
        <w:rPr>
          <w:rFonts w:cs="Times New Roman"/>
          <w:sz w:val="24"/>
          <w:szCs w:val="24"/>
        </w:rPr>
      </w:pPr>
      <w:r w:rsidRPr="00EA65E9">
        <w:rPr>
          <w:rFonts w:cs="Times New Roman"/>
          <w:color w:val="000000"/>
          <w:sz w:val="24"/>
          <w:szCs w:val="24"/>
        </w:rPr>
        <w:t>в создании безопасных условий при подготовке и во время приема пищи;</w:t>
      </w:r>
    </w:p>
    <w:p w:rsidR="00EA65E9" w:rsidRPr="00EA65E9" w:rsidRDefault="00EA65E9" w:rsidP="00403A6D">
      <w:pPr>
        <w:pStyle w:val="21"/>
        <w:numPr>
          <w:ilvl w:val="0"/>
          <w:numId w:val="2"/>
        </w:numPr>
        <w:shd w:val="clear" w:color="auto" w:fill="auto"/>
        <w:tabs>
          <w:tab w:val="left" w:pos="255"/>
        </w:tabs>
        <w:spacing w:line="317" w:lineRule="exact"/>
        <w:jc w:val="both"/>
        <w:rPr>
          <w:rFonts w:cs="Times New Roman"/>
          <w:sz w:val="24"/>
          <w:szCs w:val="24"/>
        </w:rPr>
      </w:pPr>
      <w:r w:rsidRPr="00EA65E9">
        <w:rPr>
          <w:rFonts w:cs="Times New Roman"/>
          <w:color w:val="000000"/>
          <w:sz w:val="24"/>
          <w:szCs w:val="24"/>
        </w:rPr>
        <w:t>в формировании культурно-гигиенических навыков во время приема пищи детьми.</w:t>
      </w:r>
    </w:p>
    <w:p w:rsidR="00EA65E9" w:rsidRPr="00EA65E9" w:rsidRDefault="00EA65E9" w:rsidP="00403A6D">
      <w:pPr>
        <w:pStyle w:val="21"/>
        <w:numPr>
          <w:ilvl w:val="1"/>
          <w:numId w:val="1"/>
        </w:numPr>
        <w:shd w:val="clear" w:color="auto" w:fill="auto"/>
        <w:tabs>
          <w:tab w:val="left" w:pos="541"/>
        </w:tabs>
        <w:spacing w:line="341" w:lineRule="exact"/>
        <w:jc w:val="left"/>
        <w:rPr>
          <w:rFonts w:cs="Times New Roman"/>
          <w:sz w:val="24"/>
          <w:szCs w:val="24"/>
        </w:rPr>
      </w:pPr>
      <w:r w:rsidRPr="00EA65E9">
        <w:rPr>
          <w:rFonts w:cs="Times New Roman"/>
          <w:color w:val="000000"/>
          <w:sz w:val="24"/>
          <w:szCs w:val="24"/>
        </w:rPr>
        <w:t xml:space="preserve">Получение пищи на группу осуществляется строго по графику, утвержденному </w:t>
      </w:r>
      <w:r w:rsidR="00787C16">
        <w:rPr>
          <w:rFonts w:cs="Times New Roman"/>
          <w:color w:val="000000"/>
          <w:sz w:val="24"/>
          <w:szCs w:val="24"/>
        </w:rPr>
        <w:t xml:space="preserve">директором </w:t>
      </w:r>
      <w:r w:rsidRPr="00EA65E9">
        <w:rPr>
          <w:rFonts w:cs="Times New Roman"/>
          <w:color w:val="000000"/>
          <w:sz w:val="24"/>
          <w:szCs w:val="24"/>
        </w:rPr>
        <w:t>учреждения.</w:t>
      </w:r>
    </w:p>
    <w:p w:rsidR="00EA65E9" w:rsidRPr="00EA65E9" w:rsidRDefault="00EA65E9" w:rsidP="00403A6D">
      <w:pPr>
        <w:pStyle w:val="21"/>
        <w:numPr>
          <w:ilvl w:val="1"/>
          <w:numId w:val="1"/>
        </w:numPr>
        <w:shd w:val="clear" w:color="auto" w:fill="auto"/>
        <w:tabs>
          <w:tab w:val="left" w:pos="536"/>
        </w:tabs>
        <w:spacing w:line="317" w:lineRule="exact"/>
        <w:jc w:val="both"/>
        <w:rPr>
          <w:rFonts w:cs="Times New Roman"/>
          <w:sz w:val="24"/>
          <w:szCs w:val="24"/>
        </w:rPr>
      </w:pPr>
      <w:r w:rsidRPr="00EA65E9">
        <w:rPr>
          <w:rFonts w:cs="Times New Roman"/>
          <w:color w:val="000000"/>
          <w:sz w:val="24"/>
          <w:szCs w:val="24"/>
        </w:rPr>
        <w:t>Привлекать детей к получению пищи с пищеблока категорически запрещается.</w:t>
      </w:r>
    </w:p>
    <w:p w:rsidR="00EA65E9" w:rsidRPr="00EA65E9" w:rsidRDefault="00EA65E9" w:rsidP="00403A6D">
      <w:pPr>
        <w:pStyle w:val="21"/>
        <w:numPr>
          <w:ilvl w:val="1"/>
          <w:numId w:val="1"/>
        </w:numPr>
        <w:shd w:val="clear" w:color="auto" w:fill="auto"/>
        <w:tabs>
          <w:tab w:val="left" w:pos="536"/>
        </w:tabs>
        <w:spacing w:line="317" w:lineRule="exact"/>
        <w:jc w:val="both"/>
        <w:rPr>
          <w:rFonts w:cs="Times New Roman"/>
          <w:sz w:val="24"/>
          <w:szCs w:val="24"/>
        </w:rPr>
      </w:pPr>
      <w:r w:rsidRPr="00EA65E9">
        <w:rPr>
          <w:rFonts w:cs="Times New Roman"/>
          <w:color w:val="000000"/>
          <w:sz w:val="24"/>
          <w:szCs w:val="24"/>
        </w:rPr>
        <w:t>Перед раздачей пищи детям младший воспитатель обязан:</w:t>
      </w:r>
    </w:p>
    <w:p w:rsidR="00EA65E9" w:rsidRPr="00EA65E9" w:rsidRDefault="00EA65E9" w:rsidP="00403A6D">
      <w:pPr>
        <w:pStyle w:val="21"/>
        <w:numPr>
          <w:ilvl w:val="0"/>
          <w:numId w:val="2"/>
        </w:numPr>
        <w:shd w:val="clear" w:color="auto" w:fill="auto"/>
        <w:tabs>
          <w:tab w:val="left" w:pos="267"/>
        </w:tabs>
        <w:spacing w:line="317" w:lineRule="exact"/>
        <w:jc w:val="both"/>
        <w:rPr>
          <w:rFonts w:cs="Times New Roman"/>
          <w:sz w:val="24"/>
          <w:szCs w:val="24"/>
        </w:rPr>
      </w:pPr>
      <w:r w:rsidRPr="00EA65E9">
        <w:rPr>
          <w:rFonts w:cs="Times New Roman"/>
          <w:color w:val="000000"/>
          <w:sz w:val="24"/>
          <w:szCs w:val="24"/>
        </w:rPr>
        <w:t>промыть столы горячей водой с мылом;</w:t>
      </w:r>
    </w:p>
    <w:p w:rsidR="00EA65E9" w:rsidRPr="00EA65E9" w:rsidRDefault="00EA65E9" w:rsidP="00403A6D">
      <w:pPr>
        <w:pStyle w:val="21"/>
        <w:numPr>
          <w:ilvl w:val="0"/>
          <w:numId w:val="2"/>
        </w:numPr>
        <w:shd w:val="clear" w:color="auto" w:fill="auto"/>
        <w:tabs>
          <w:tab w:val="left" w:pos="267"/>
        </w:tabs>
        <w:spacing w:line="317" w:lineRule="exact"/>
        <w:jc w:val="both"/>
        <w:rPr>
          <w:rFonts w:cs="Times New Roman"/>
          <w:sz w:val="24"/>
          <w:szCs w:val="24"/>
        </w:rPr>
      </w:pPr>
      <w:r w:rsidRPr="00EA65E9">
        <w:rPr>
          <w:rFonts w:cs="Times New Roman"/>
          <w:color w:val="000000"/>
          <w:sz w:val="24"/>
          <w:szCs w:val="24"/>
        </w:rPr>
        <w:t>тщательно вымыть руки;</w:t>
      </w:r>
    </w:p>
    <w:p w:rsidR="00EA65E9" w:rsidRPr="00EA65E9" w:rsidRDefault="00EA65E9" w:rsidP="00403A6D">
      <w:pPr>
        <w:pStyle w:val="21"/>
        <w:numPr>
          <w:ilvl w:val="0"/>
          <w:numId w:val="2"/>
        </w:numPr>
        <w:shd w:val="clear" w:color="auto" w:fill="auto"/>
        <w:tabs>
          <w:tab w:val="left" w:pos="267"/>
        </w:tabs>
        <w:spacing w:line="317" w:lineRule="exact"/>
        <w:jc w:val="both"/>
        <w:rPr>
          <w:rFonts w:cs="Times New Roman"/>
          <w:sz w:val="24"/>
          <w:szCs w:val="24"/>
        </w:rPr>
      </w:pPr>
      <w:r w:rsidRPr="00EA65E9">
        <w:rPr>
          <w:rFonts w:cs="Times New Roman"/>
          <w:color w:val="000000"/>
          <w:sz w:val="24"/>
          <w:szCs w:val="24"/>
        </w:rPr>
        <w:t>надеть специальную одежду для получения и раздачи пищи;</w:t>
      </w:r>
    </w:p>
    <w:p w:rsidR="00EA65E9" w:rsidRPr="00EA65E9" w:rsidRDefault="00EA65E9" w:rsidP="00403A6D">
      <w:pPr>
        <w:pStyle w:val="21"/>
        <w:numPr>
          <w:ilvl w:val="0"/>
          <w:numId w:val="2"/>
        </w:numPr>
        <w:shd w:val="clear" w:color="auto" w:fill="auto"/>
        <w:tabs>
          <w:tab w:val="left" w:pos="267"/>
        </w:tabs>
        <w:spacing w:line="317" w:lineRule="exact"/>
        <w:jc w:val="both"/>
        <w:rPr>
          <w:rFonts w:cs="Times New Roman"/>
          <w:sz w:val="24"/>
          <w:szCs w:val="24"/>
        </w:rPr>
      </w:pPr>
      <w:r w:rsidRPr="00EA65E9">
        <w:rPr>
          <w:rFonts w:cs="Times New Roman"/>
          <w:color w:val="000000"/>
          <w:sz w:val="24"/>
          <w:szCs w:val="24"/>
        </w:rPr>
        <w:t>сервировать столы в соответствии с приемом пищи.</w:t>
      </w:r>
    </w:p>
    <w:p w:rsidR="00EA65E9" w:rsidRPr="00EA65E9" w:rsidRDefault="00EA65E9" w:rsidP="00403A6D">
      <w:pPr>
        <w:pStyle w:val="21"/>
        <w:numPr>
          <w:ilvl w:val="1"/>
          <w:numId w:val="1"/>
        </w:numPr>
        <w:shd w:val="clear" w:color="auto" w:fill="auto"/>
        <w:tabs>
          <w:tab w:val="left" w:pos="541"/>
        </w:tabs>
        <w:spacing w:line="317" w:lineRule="exact"/>
        <w:jc w:val="both"/>
        <w:rPr>
          <w:rFonts w:cs="Times New Roman"/>
          <w:sz w:val="24"/>
          <w:szCs w:val="24"/>
        </w:rPr>
      </w:pPr>
      <w:r w:rsidRPr="00EA65E9">
        <w:rPr>
          <w:rFonts w:cs="Times New Roman"/>
          <w:color w:val="000000"/>
          <w:sz w:val="24"/>
          <w:szCs w:val="24"/>
        </w:rPr>
        <w:t>К сервировке столов могут привлекаться дети с 3-4 лет.</w:t>
      </w:r>
    </w:p>
    <w:p w:rsidR="00EA65E9" w:rsidRPr="00EA65E9" w:rsidRDefault="00EA65E9" w:rsidP="00403A6D">
      <w:pPr>
        <w:pStyle w:val="21"/>
        <w:numPr>
          <w:ilvl w:val="1"/>
          <w:numId w:val="1"/>
        </w:numPr>
        <w:shd w:val="clear" w:color="auto" w:fill="auto"/>
        <w:tabs>
          <w:tab w:val="left" w:pos="546"/>
        </w:tabs>
        <w:spacing w:line="317" w:lineRule="exact"/>
        <w:jc w:val="left"/>
        <w:rPr>
          <w:rFonts w:cs="Times New Roman"/>
          <w:sz w:val="24"/>
          <w:szCs w:val="24"/>
        </w:rPr>
      </w:pPr>
      <w:r w:rsidRPr="00EA65E9">
        <w:rPr>
          <w:rFonts w:cs="Times New Roman"/>
          <w:color w:val="000000"/>
          <w:sz w:val="24"/>
          <w:szCs w:val="24"/>
        </w:rPr>
        <w:t>С целью формирования трудовых навыков и воспитания самостоятельности во время дежурства по столовой воспитателю необходимо сочетать работу дежурных и каждого ребенка (например: дежурные могут раздать и собрать подставки для салфеток, ложки)</w:t>
      </w:r>
    </w:p>
    <w:p w:rsidR="00EA65E9" w:rsidRPr="00EA65E9" w:rsidRDefault="00EA65E9" w:rsidP="00403A6D">
      <w:pPr>
        <w:pStyle w:val="21"/>
        <w:numPr>
          <w:ilvl w:val="1"/>
          <w:numId w:val="1"/>
        </w:numPr>
        <w:shd w:val="clear" w:color="auto" w:fill="auto"/>
        <w:tabs>
          <w:tab w:val="left" w:pos="541"/>
        </w:tabs>
        <w:spacing w:line="317" w:lineRule="exact"/>
        <w:jc w:val="both"/>
        <w:rPr>
          <w:rFonts w:cs="Times New Roman"/>
          <w:sz w:val="24"/>
          <w:szCs w:val="24"/>
        </w:rPr>
      </w:pPr>
      <w:r w:rsidRPr="00EA65E9">
        <w:rPr>
          <w:rFonts w:cs="Times New Roman"/>
          <w:color w:val="000000"/>
          <w:sz w:val="24"/>
          <w:szCs w:val="24"/>
        </w:rPr>
        <w:t>Во время раздачи пищи категорически запрещается нахождение детей в обеденной зоне.</w:t>
      </w:r>
    </w:p>
    <w:p w:rsidR="00EA65E9" w:rsidRPr="00EA65E9" w:rsidRDefault="00EA65E9" w:rsidP="00403A6D">
      <w:pPr>
        <w:pStyle w:val="21"/>
        <w:numPr>
          <w:ilvl w:val="1"/>
          <w:numId w:val="1"/>
        </w:numPr>
        <w:shd w:val="clear" w:color="auto" w:fill="auto"/>
        <w:tabs>
          <w:tab w:val="left" w:pos="541"/>
        </w:tabs>
        <w:spacing w:line="317" w:lineRule="exact"/>
        <w:jc w:val="both"/>
        <w:rPr>
          <w:rFonts w:cs="Times New Roman"/>
          <w:sz w:val="24"/>
          <w:szCs w:val="24"/>
        </w:rPr>
      </w:pPr>
      <w:r w:rsidRPr="00EA65E9">
        <w:rPr>
          <w:rFonts w:cs="Times New Roman"/>
          <w:color w:val="000000"/>
          <w:sz w:val="24"/>
          <w:szCs w:val="24"/>
        </w:rPr>
        <w:t>Подача блюд и прием пищи в обед осуществляется в следующем порядке:</w:t>
      </w:r>
    </w:p>
    <w:p w:rsidR="00EA65E9" w:rsidRPr="00EA65E9" w:rsidRDefault="00EA65E9" w:rsidP="00403A6D">
      <w:pPr>
        <w:pStyle w:val="21"/>
        <w:numPr>
          <w:ilvl w:val="0"/>
          <w:numId w:val="2"/>
        </w:numPr>
        <w:shd w:val="clear" w:color="auto" w:fill="auto"/>
        <w:tabs>
          <w:tab w:val="left" w:pos="272"/>
        </w:tabs>
        <w:spacing w:line="317" w:lineRule="exact"/>
        <w:jc w:val="both"/>
        <w:rPr>
          <w:rFonts w:cs="Times New Roman"/>
          <w:sz w:val="24"/>
          <w:szCs w:val="24"/>
        </w:rPr>
      </w:pPr>
      <w:r w:rsidRPr="00EA65E9">
        <w:rPr>
          <w:rFonts w:cs="Times New Roman"/>
          <w:color w:val="000000"/>
          <w:sz w:val="24"/>
          <w:szCs w:val="24"/>
        </w:rPr>
        <w:t>во время сервировки на столы ставятся хлебные тарелки с хлебом;</w:t>
      </w:r>
    </w:p>
    <w:p w:rsidR="00EA65E9" w:rsidRPr="00EA65E9" w:rsidRDefault="00EA65E9" w:rsidP="00403A6D">
      <w:pPr>
        <w:pStyle w:val="21"/>
        <w:numPr>
          <w:ilvl w:val="0"/>
          <w:numId w:val="2"/>
        </w:numPr>
        <w:shd w:val="clear" w:color="auto" w:fill="auto"/>
        <w:tabs>
          <w:tab w:val="left" w:pos="272"/>
        </w:tabs>
        <w:spacing w:line="317" w:lineRule="exact"/>
        <w:jc w:val="both"/>
        <w:rPr>
          <w:rFonts w:cs="Times New Roman"/>
          <w:sz w:val="24"/>
          <w:szCs w:val="24"/>
        </w:rPr>
      </w:pPr>
      <w:r w:rsidRPr="00EA65E9">
        <w:rPr>
          <w:rFonts w:cs="Times New Roman"/>
          <w:color w:val="000000"/>
          <w:sz w:val="24"/>
          <w:szCs w:val="24"/>
        </w:rPr>
        <w:t>разливают III блюдо;</w:t>
      </w:r>
    </w:p>
    <w:p w:rsidR="00EA65E9" w:rsidRPr="00EA65E9" w:rsidRDefault="00EA65E9" w:rsidP="00403A6D">
      <w:pPr>
        <w:pStyle w:val="21"/>
        <w:numPr>
          <w:ilvl w:val="0"/>
          <w:numId w:val="2"/>
        </w:numPr>
        <w:shd w:val="clear" w:color="auto" w:fill="auto"/>
        <w:tabs>
          <w:tab w:val="left" w:pos="272"/>
        </w:tabs>
        <w:spacing w:line="317" w:lineRule="exact"/>
        <w:jc w:val="both"/>
        <w:rPr>
          <w:rFonts w:cs="Times New Roman"/>
          <w:sz w:val="24"/>
          <w:szCs w:val="24"/>
        </w:rPr>
      </w:pPr>
      <w:r w:rsidRPr="00EA65E9">
        <w:rPr>
          <w:rFonts w:cs="Times New Roman"/>
          <w:color w:val="000000"/>
          <w:sz w:val="24"/>
          <w:szCs w:val="24"/>
        </w:rPr>
        <w:t>в салатницы, согласно меню, раскладывают порционные овощи;</w:t>
      </w:r>
    </w:p>
    <w:p w:rsidR="00EA65E9" w:rsidRPr="00EA65E9" w:rsidRDefault="00EA65E9" w:rsidP="00403A6D">
      <w:pPr>
        <w:pStyle w:val="21"/>
        <w:numPr>
          <w:ilvl w:val="0"/>
          <w:numId w:val="2"/>
        </w:numPr>
        <w:shd w:val="clear" w:color="auto" w:fill="auto"/>
        <w:tabs>
          <w:tab w:val="left" w:pos="272"/>
        </w:tabs>
        <w:spacing w:line="317" w:lineRule="exact"/>
        <w:jc w:val="both"/>
        <w:rPr>
          <w:rFonts w:cs="Times New Roman"/>
          <w:sz w:val="24"/>
          <w:szCs w:val="24"/>
        </w:rPr>
      </w:pPr>
      <w:r w:rsidRPr="00EA65E9">
        <w:rPr>
          <w:rFonts w:cs="Times New Roman"/>
          <w:color w:val="000000"/>
          <w:sz w:val="24"/>
          <w:szCs w:val="24"/>
        </w:rPr>
        <w:t>подается первое блюдо;</w:t>
      </w:r>
    </w:p>
    <w:p w:rsidR="00EA65E9" w:rsidRPr="00EA65E9" w:rsidRDefault="00EA65E9" w:rsidP="00403A6D">
      <w:pPr>
        <w:pStyle w:val="21"/>
        <w:numPr>
          <w:ilvl w:val="0"/>
          <w:numId w:val="2"/>
        </w:numPr>
        <w:shd w:val="clear" w:color="auto" w:fill="auto"/>
        <w:tabs>
          <w:tab w:val="left" w:pos="272"/>
        </w:tabs>
        <w:spacing w:line="322" w:lineRule="exact"/>
        <w:jc w:val="both"/>
        <w:rPr>
          <w:rFonts w:cs="Times New Roman"/>
          <w:sz w:val="24"/>
          <w:szCs w:val="24"/>
        </w:rPr>
      </w:pPr>
      <w:r w:rsidRPr="00EA65E9">
        <w:rPr>
          <w:rFonts w:cs="Times New Roman"/>
          <w:color w:val="000000"/>
          <w:sz w:val="24"/>
          <w:szCs w:val="24"/>
        </w:rPr>
        <w:t>дети рассаживаются за столы и начинают прием пищи с порционных овощей;</w:t>
      </w:r>
    </w:p>
    <w:p w:rsidR="00EA65E9" w:rsidRPr="00EA65E9" w:rsidRDefault="00EA65E9" w:rsidP="00403A6D">
      <w:pPr>
        <w:pStyle w:val="21"/>
        <w:numPr>
          <w:ilvl w:val="0"/>
          <w:numId w:val="2"/>
        </w:numPr>
        <w:shd w:val="clear" w:color="auto" w:fill="auto"/>
        <w:tabs>
          <w:tab w:val="left" w:pos="277"/>
        </w:tabs>
        <w:spacing w:line="322" w:lineRule="exact"/>
        <w:jc w:val="left"/>
        <w:rPr>
          <w:rFonts w:cs="Times New Roman"/>
          <w:sz w:val="24"/>
          <w:szCs w:val="24"/>
        </w:rPr>
      </w:pPr>
      <w:r w:rsidRPr="00EA65E9">
        <w:rPr>
          <w:rFonts w:cs="Times New Roman"/>
          <w:color w:val="000000"/>
          <w:sz w:val="24"/>
          <w:szCs w:val="24"/>
        </w:rPr>
        <w:t>по мере употребления детьми блюда, младший воспитатель убирает со столов салатники для порционных овощей;</w:t>
      </w:r>
    </w:p>
    <w:p w:rsidR="00EA65E9" w:rsidRPr="00EA65E9" w:rsidRDefault="00EA65E9" w:rsidP="00403A6D">
      <w:pPr>
        <w:pStyle w:val="21"/>
        <w:numPr>
          <w:ilvl w:val="0"/>
          <w:numId w:val="2"/>
        </w:numPr>
        <w:shd w:val="clear" w:color="auto" w:fill="auto"/>
        <w:tabs>
          <w:tab w:val="left" w:pos="272"/>
        </w:tabs>
        <w:spacing w:line="317" w:lineRule="exact"/>
        <w:jc w:val="both"/>
        <w:rPr>
          <w:rFonts w:cs="Times New Roman"/>
          <w:sz w:val="24"/>
          <w:szCs w:val="24"/>
        </w:rPr>
      </w:pPr>
      <w:r w:rsidRPr="00EA65E9">
        <w:rPr>
          <w:rFonts w:cs="Times New Roman"/>
          <w:color w:val="000000"/>
          <w:sz w:val="24"/>
          <w:szCs w:val="24"/>
        </w:rPr>
        <w:t>дети приступают к приему первого блюда;</w:t>
      </w:r>
    </w:p>
    <w:p w:rsidR="00EA65E9" w:rsidRPr="00EA65E9" w:rsidRDefault="00EA65E9" w:rsidP="00403A6D">
      <w:pPr>
        <w:pStyle w:val="21"/>
        <w:numPr>
          <w:ilvl w:val="0"/>
          <w:numId w:val="2"/>
        </w:numPr>
        <w:shd w:val="clear" w:color="auto" w:fill="auto"/>
        <w:tabs>
          <w:tab w:val="left" w:pos="272"/>
        </w:tabs>
        <w:spacing w:line="317" w:lineRule="exact"/>
        <w:jc w:val="both"/>
        <w:rPr>
          <w:rFonts w:cs="Times New Roman"/>
          <w:sz w:val="24"/>
          <w:szCs w:val="24"/>
        </w:rPr>
      </w:pPr>
      <w:r w:rsidRPr="00EA65E9">
        <w:rPr>
          <w:rFonts w:cs="Times New Roman"/>
          <w:color w:val="000000"/>
          <w:sz w:val="24"/>
          <w:szCs w:val="24"/>
        </w:rPr>
        <w:t>по окончании, младший воспитатель убирает со столов тарелки из-под первого;</w:t>
      </w:r>
    </w:p>
    <w:p w:rsidR="00EA65E9" w:rsidRPr="00EA65E9" w:rsidRDefault="00EA65E9" w:rsidP="00403A6D">
      <w:pPr>
        <w:pStyle w:val="21"/>
        <w:numPr>
          <w:ilvl w:val="0"/>
          <w:numId w:val="2"/>
        </w:numPr>
        <w:shd w:val="clear" w:color="auto" w:fill="auto"/>
        <w:tabs>
          <w:tab w:val="left" w:pos="272"/>
        </w:tabs>
        <w:spacing w:line="317" w:lineRule="exact"/>
        <w:jc w:val="both"/>
        <w:rPr>
          <w:rFonts w:cs="Times New Roman"/>
          <w:sz w:val="24"/>
          <w:szCs w:val="24"/>
        </w:rPr>
      </w:pPr>
      <w:r w:rsidRPr="00EA65E9">
        <w:rPr>
          <w:rFonts w:cs="Times New Roman"/>
          <w:color w:val="000000"/>
          <w:sz w:val="24"/>
          <w:szCs w:val="24"/>
        </w:rPr>
        <w:t>подается второе блюдо;</w:t>
      </w:r>
    </w:p>
    <w:p w:rsidR="00EA65E9" w:rsidRPr="00EA65E9" w:rsidRDefault="00EA65E9" w:rsidP="00403A6D">
      <w:pPr>
        <w:pStyle w:val="21"/>
        <w:numPr>
          <w:ilvl w:val="0"/>
          <w:numId w:val="2"/>
        </w:numPr>
        <w:shd w:val="clear" w:color="auto" w:fill="auto"/>
        <w:tabs>
          <w:tab w:val="left" w:pos="272"/>
        </w:tabs>
        <w:spacing w:line="317" w:lineRule="exact"/>
        <w:jc w:val="both"/>
        <w:rPr>
          <w:rFonts w:cs="Times New Roman"/>
          <w:sz w:val="24"/>
          <w:szCs w:val="24"/>
        </w:rPr>
      </w:pPr>
      <w:r w:rsidRPr="00EA65E9">
        <w:rPr>
          <w:rFonts w:cs="Times New Roman"/>
          <w:color w:val="000000"/>
          <w:sz w:val="24"/>
          <w:szCs w:val="24"/>
        </w:rPr>
        <w:t>прием пищи заканчивается приемом третьего блюда.</w:t>
      </w:r>
    </w:p>
    <w:p w:rsidR="00EA65E9" w:rsidRPr="00EA65E9" w:rsidRDefault="00EA65E9" w:rsidP="00403A6D">
      <w:pPr>
        <w:pStyle w:val="21"/>
        <w:numPr>
          <w:ilvl w:val="1"/>
          <w:numId w:val="1"/>
        </w:numPr>
        <w:shd w:val="clear" w:color="auto" w:fill="auto"/>
        <w:tabs>
          <w:tab w:val="left" w:pos="546"/>
        </w:tabs>
        <w:spacing w:line="317" w:lineRule="exact"/>
        <w:jc w:val="left"/>
        <w:rPr>
          <w:rFonts w:cs="Times New Roman"/>
          <w:sz w:val="24"/>
          <w:szCs w:val="24"/>
        </w:rPr>
      </w:pPr>
      <w:r w:rsidRPr="00EA65E9">
        <w:rPr>
          <w:rFonts w:cs="Times New Roman"/>
          <w:color w:val="000000"/>
          <w:sz w:val="24"/>
          <w:szCs w:val="24"/>
        </w:rPr>
        <w:t>В группах раннего возраста детей, у которых не сформирован навык самостоятельного приема пищи, докармливают.</w:t>
      </w:r>
    </w:p>
    <w:p w:rsidR="00EA65E9" w:rsidRPr="00EA65E9" w:rsidRDefault="00EA65E9" w:rsidP="00403A6D">
      <w:pPr>
        <w:pStyle w:val="11"/>
        <w:keepNext/>
        <w:keepLines/>
        <w:numPr>
          <w:ilvl w:val="0"/>
          <w:numId w:val="1"/>
        </w:numPr>
        <w:shd w:val="clear" w:color="auto" w:fill="auto"/>
        <w:tabs>
          <w:tab w:val="left" w:pos="373"/>
        </w:tabs>
        <w:spacing w:before="0" w:after="0" w:line="317" w:lineRule="exact"/>
        <w:jc w:val="left"/>
      </w:pPr>
      <w:bookmarkStart w:id="4" w:name="bookmark3"/>
      <w:r w:rsidRPr="00EA65E9">
        <w:rPr>
          <w:b w:val="0"/>
          <w:bCs w:val="0"/>
          <w:color w:val="000000"/>
        </w:rPr>
        <w:t xml:space="preserve">Организация питания работников </w:t>
      </w:r>
      <w:bookmarkEnd w:id="4"/>
      <w:r w:rsidR="00787C16">
        <w:rPr>
          <w:b w:val="0"/>
          <w:bCs w:val="0"/>
          <w:color w:val="000000"/>
        </w:rPr>
        <w:t>ОУ.</w:t>
      </w:r>
    </w:p>
    <w:p w:rsidR="00EA65E9" w:rsidRPr="00EA65E9" w:rsidRDefault="00EA65E9" w:rsidP="00403A6D">
      <w:pPr>
        <w:pStyle w:val="21"/>
        <w:numPr>
          <w:ilvl w:val="1"/>
          <w:numId w:val="1"/>
        </w:numPr>
        <w:shd w:val="clear" w:color="auto" w:fill="auto"/>
        <w:tabs>
          <w:tab w:val="left" w:pos="536"/>
        </w:tabs>
        <w:spacing w:line="317" w:lineRule="exact"/>
        <w:jc w:val="left"/>
        <w:rPr>
          <w:rFonts w:cs="Times New Roman"/>
          <w:sz w:val="24"/>
          <w:szCs w:val="24"/>
        </w:rPr>
      </w:pPr>
      <w:r w:rsidRPr="00EA65E9">
        <w:rPr>
          <w:rFonts w:cs="Times New Roman"/>
          <w:color w:val="000000"/>
          <w:sz w:val="24"/>
          <w:szCs w:val="24"/>
        </w:rPr>
        <w:t xml:space="preserve">Питание сотрудников </w:t>
      </w:r>
      <w:r w:rsidR="00787C16">
        <w:rPr>
          <w:rFonts w:cs="Times New Roman"/>
          <w:color w:val="000000"/>
          <w:sz w:val="24"/>
          <w:szCs w:val="24"/>
        </w:rPr>
        <w:t>ОУ</w:t>
      </w:r>
      <w:r w:rsidRPr="00EA65E9">
        <w:rPr>
          <w:rFonts w:cs="Times New Roman"/>
          <w:color w:val="000000"/>
          <w:sz w:val="24"/>
          <w:szCs w:val="24"/>
        </w:rPr>
        <w:t xml:space="preserve"> не предусмотрено. Сотрудники питаются своими продуктами, принесёнными из дома, которые хранят в специальных тарах «Пища сотрудников»</w:t>
      </w:r>
    </w:p>
    <w:p w:rsidR="00EA65E9" w:rsidRPr="00EA65E9" w:rsidRDefault="00EA65E9" w:rsidP="00403A6D">
      <w:pPr>
        <w:pStyle w:val="11"/>
        <w:keepNext/>
        <w:keepLines/>
        <w:numPr>
          <w:ilvl w:val="0"/>
          <w:numId w:val="1"/>
        </w:numPr>
        <w:shd w:val="clear" w:color="auto" w:fill="auto"/>
        <w:tabs>
          <w:tab w:val="left" w:pos="513"/>
        </w:tabs>
        <w:spacing w:before="0" w:after="0" w:line="317" w:lineRule="exact"/>
        <w:ind w:left="140"/>
      </w:pPr>
      <w:bookmarkStart w:id="5" w:name="bookmark4"/>
      <w:r w:rsidRPr="00EA65E9">
        <w:rPr>
          <w:b w:val="0"/>
          <w:bCs w:val="0"/>
          <w:color w:val="000000"/>
        </w:rPr>
        <w:t>Порядок учета питания.</w:t>
      </w:r>
      <w:bookmarkEnd w:id="5"/>
    </w:p>
    <w:p w:rsidR="00EA65E9" w:rsidRPr="00EA65E9" w:rsidRDefault="00EA65E9" w:rsidP="00403A6D">
      <w:pPr>
        <w:pStyle w:val="21"/>
        <w:numPr>
          <w:ilvl w:val="1"/>
          <w:numId w:val="1"/>
        </w:numPr>
        <w:shd w:val="clear" w:color="auto" w:fill="auto"/>
        <w:tabs>
          <w:tab w:val="left" w:pos="536"/>
        </w:tabs>
        <w:spacing w:line="317" w:lineRule="exact"/>
        <w:jc w:val="left"/>
        <w:rPr>
          <w:rFonts w:cs="Times New Roman"/>
          <w:sz w:val="24"/>
          <w:szCs w:val="24"/>
        </w:rPr>
      </w:pPr>
      <w:r w:rsidRPr="00EA65E9">
        <w:rPr>
          <w:rFonts w:cs="Times New Roman"/>
          <w:color w:val="000000"/>
          <w:sz w:val="24"/>
          <w:szCs w:val="24"/>
        </w:rPr>
        <w:t xml:space="preserve">К началу учебного года и в начале календарного года </w:t>
      </w:r>
      <w:r w:rsidR="00787C16">
        <w:rPr>
          <w:rFonts w:cs="Times New Roman"/>
          <w:color w:val="000000"/>
          <w:sz w:val="24"/>
          <w:szCs w:val="24"/>
        </w:rPr>
        <w:t>директор</w:t>
      </w:r>
      <w:r w:rsidRPr="00EA65E9">
        <w:rPr>
          <w:rFonts w:cs="Times New Roman"/>
          <w:color w:val="000000"/>
          <w:sz w:val="24"/>
          <w:szCs w:val="24"/>
        </w:rPr>
        <w:t xml:space="preserve"> учреждения издает приказы: о назначении ответственного лица за организацию питания, определяются его функциональные обязанности; об организации питания, о питающихся сотрудниках и др.</w:t>
      </w:r>
    </w:p>
    <w:p w:rsidR="00EA65E9" w:rsidRPr="00EA65E9" w:rsidRDefault="00EA65E9" w:rsidP="00403A6D">
      <w:pPr>
        <w:pStyle w:val="21"/>
        <w:numPr>
          <w:ilvl w:val="1"/>
          <w:numId w:val="1"/>
        </w:numPr>
        <w:shd w:val="clear" w:color="auto" w:fill="auto"/>
        <w:tabs>
          <w:tab w:val="left" w:pos="550"/>
        </w:tabs>
        <w:spacing w:line="317" w:lineRule="exact"/>
        <w:jc w:val="left"/>
        <w:rPr>
          <w:rFonts w:cs="Times New Roman"/>
          <w:sz w:val="24"/>
          <w:szCs w:val="24"/>
        </w:rPr>
      </w:pPr>
      <w:r w:rsidRPr="00EA65E9">
        <w:rPr>
          <w:rFonts w:cs="Times New Roman"/>
          <w:color w:val="000000"/>
          <w:sz w:val="24"/>
          <w:szCs w:val="24"/>
        </w:rPr>
        <w:t xml:space="preserve">Один раз в квартал составляется централизованно меню-раскладка. Меню на каждый день составляется согласно количеству присутствующих детей, которых ежедневно, с 08:00 до 08:20 утра, отмечает </w:t>
      </w:r>
      <w:r w:rsidR="00787C16">
        <w:rPr>
          <w:rFonts w:cs="Times New Roman"/>
          <w:color w:val="000000"/>
          <w:sz w:val="24"/>
          <w:szCs w:val="24"/>
        </w:rPr>
        <w:t>воспитатель</w:t>
      </w:r>
      <w:r w:rsidRPr="00EA65E9">
        <w:rPr>
          <w:rFonts w:cs="Times New Roman"/>
          <w:color w:val="000000"/>
          <w:sz w:val="24"/>
          <w:szCs w:val="24"/>
        </w:rPr>
        <w:t xml:space="preserve"> под роспись в меню.</w:t>
      </w:r>
    </w:p>
    <w:p w:rsidR="00EA65E9" w:rsidRPr="00EA65E9" w:rsidRDefault="00EA65E9" w:rsidP="00403A6D">
      <w:pPr>
        <w:pStyle w:val="21"/>
        <w:numPr>
          <w:ilvl w:val="1"/>
          <w:numId w:val="1"/>
        </w:numPr>
        <w:shd w:val="clear" w:color="auto" w:fill="auto"/>
        <w:tabs>
          <w:tab w:val="left" w:pos="536"/>
        </w:tabs>
        <w:spacing w:line="317" w:lineRule="exact"/>
        <w:jc w:val="left"/>
        <w:rPr>
          <w:rFonts w:cs="Times New Roman"/>
          <w:sz w:val="24"/>
          <w:szCs w:val="24"/>
        </w:rPr>
      </w:pPr>
      <w:r w:rsidRPr="00EA65E9">
        <w:rPr>
          <w:rFonts w:cs="Times New Roman"/>
          <w:color w:val="000000"/>
          <w:sz w:val="24"/>
          <w:szCs w:val="24"/>
        </w:rPr>
        <w:t xml:space="preserve">В случае снижения или увеличения численности детей, </w:t>
      </w:r>
      <w:r w:rsidR="00787C16">
        <w:rPr>
          <w:rFonts w:cs="Times New Roman"/>
          <w:color w:val="000000"/>
          <w:sz w:val="24"/>
          <w:szCs w:val="24"/>
        </w:rPr>
        <w:t>воспитатель</w:t>
      </w:r>
      <w:r w:rsidRPr="00EA65E9">
        <w:rPr>
          <w:rFonts w:cs="Times New Roman"/>
          <w:color w:val="000000"/>
          <w:sz w:val="24"/>
          <w:szCs w:val="24"/>
        </w:rPr>
        <w:t xml:space="preserve"> совместно с </w:t>
      </w:r>
      <w:r w:rsidR="00787C16">
        <w:rPr>
          <w:rFonts w:cs="Times New Roman"/>
          <w:color w:val="000000"/>
          <w:sz w:val="24"/>
          <w:szCs w:val="24"/>
        </w:rPr>
        <w:t xml:space="preserve">поваром </w:t>
      </w:r>
      <w:r w:rsidRPr="00EA65E9">
        <w:rPr>
          <w:rFonts w:cs="Times New Roman"/>
          <w:color w:val="000000"/>
          <w:sz w:val="24"/>
          <w:szCs w:val="24"/>
        </w:rPr>
        <w:t xml:space="preserve"> проводит корректировку к меню-раскладке, оформляя накладные.</w:t>
      </w:r>
    </w:p>
    <w:p w:rsidR="00EA65E9" w:rsidRPr="00EA65E9" w:rsidRDefault="00EA65E9" w:rsidP="00403A6D">
      <w:pPr>
        <w:pStyle w:val="21"/>
        <w:numPr>
          <w:ilvl w:val="1"/>
          <w:numId w:val="1"/>
        </w:numPr>
        <w:shd w:val="clear" w:color="auto" w:fill="auto"/>
        <w:tabs>
          <w:tab w:val="left" w:pos="541"/>
        </w:tabs>
        <w:spacing w:line="336" w:lineRule="exact"/>
        <w:jc w:val="left"/>
        <w:rPr>
          <w:rFonts w:cs="Times New Roman"/>
          <w:sz w:val="24"/>
          <w:szCs w:val="24"/>
        </w:rPr>
      </w:pPr>
      <w:proofErr w:type="gramStart"/>
      <w:r w:rsidRPr="00EA65E9">
        <w:rPr>
          <w:rFonts w:cs="Times New Roman"/>
          <w:color w:val="000000"/>
          <w:sz w:val="24"/>
          <w:szCs w:val="24"/>
        </w:rPr>
        <w:t>Возврату подлежат следующие продукты: яйцо, мясо, рыба, кондитерские изделия, сахар, крупы, макароны, фрукты.</w:t>
      </w:r>
      <w:proofErr w:type="gramEnd"/>
    </w:p>
    <w:p w:rsidR="00EA65E9" w:rsidRPr="00EA65E9" w:rsidRDefault="00EA65E9" w:rsidP="00403A6D">
      <w:pPr>
        <w:pStyle w:val="21"/>
        <w:numPr>
          <w:ilvl w:val="1"/>
          <w:numId w:val="1"/>
        </w:numPr>
        <w:shd w:val="clear" w:color="auto" w:fill="auto"/>
        <w:tabs>
          <w:tab w:val="left" w:pos="541"/>
        </w:tabs>
        <w:spacing w:line="317" w:lineRule="exact"/>
        <w:ind w:firstLine="140"/>
        <w:jc w:val="left"/>
        <w:rPr>
          <w:rFonts w:cs="Times New Roman"/>
          <w:sz w:val="24"/>
          <w:szCs w:val="24"/>
        </w:rPr>
      </w:pPr>
      <w:r w:rsidRPr="00EA65E9">
        <w:rPr>
          <w:rFonts w:cs="Times New Roman"/>
          <w:color w:val="000000"/>
          <w:sz w:val="24"/>
          <w:szCs w:val="24"/>
        </w:rPr>
        <w:t xml:space="preserve">Учет продуктов ведется в журнале поступления продуктов. Записи производятся на основании первичных документов в количественном и суммовом выражении. В конце месяца подсчитываются итоги. </w:t>
      </w:r>
      <w:r w:rsidR="00787C16">
        <w:rPr>
          <w:rFonts w:cs="Times New Roman"/>
          <w:color w:val="000000"/>
          <w:sz w:val="24"/>
          <w:szCs w:val="24"/>
        </w:rPr>
        <w:t>Воспитатель совместно с поваром</w:t>
      </w:r>
      <w:r w:rsidRPr="00EA65E9">
        <w:rPr>
          <w:rFonts w:cs="Times New Roman"/>
          <w:color w:val="000000"/>
          <w:sz w:val="24"/>
          <w:szCs w:val="24"/>
        </w:rPr>
        <w:t xml:space="preserve"> выверяет остатки и расход продуктов в бухгалтерии.</w:t>
      </w:r>
    </w:p>
    <w:p w:rsidR="00EA65E9" w:rsidRPr="00EA65E9" w:rsidRDefault="00EA65E9" w:rsidP="00403A6D">
      <w:pPr>
        <w:pStyle w:val="21"/>
        <w:numPr>
          <w:ilvl w:val="1"/>
          <w:numId w:val="1"/>
        </w:numPr>
        <w:shd w:val="clear" w:color="auto" w:fill="auto"/>
        <w:tabs>
          <w:tab w:val="left" w:pos="681"/>
        </w:tabs>
        <w:spacing w:line="317" w:lineRule="exact"/>
        <w:ind w:left="140"/>
        <w:jc w:val="left"/>
        <w:rPr>
          <w:rFonts w:cs="Times New Roman"/>
          <w:sz w:val="24"/>
          <w:szCs w:val="24"/>
        </w:rPr>
      </w:pPr>
      <w:r w:rsidRPr="00EA65E9">
        <w:rPr>
          <w:rFonts w:cs="Times New Roman"/>
          <w:color w:val="000000"/>
          <w:sz w:val="24"/>
          <w:szCs w:val="24"/>
        </w:rPr>
        <w:t xml:space="preserve">Число дето дней по табелям посещаемости должно строго </w:t>
      </w:r>
      <w:proofErr w:type="gramStart"/>
      <w:r w:rsidRPr="00EA65E9">
        <w:rPr>
          <w:rFonts w:cs="Times New Roman"/>
          <w:color w:val="000000"/>
          <w:sz w:val="24"/>
          <w:szCs w:val="24"/>
        </w:rPr>
        <w:t>соответствовать</w:t>
      </w:r>
      <w:proofErr w:type="gramEnd"/>
      <w:r w:rsidRPr="00EA65E9">
        <w:rPr>
          <w:rFonts w:cs="Times New Roman"/>
          <w:color w:val="000000"/>
          <w:sz w:val="24"/>
          <w:szCs w:val="24"/>
        </w:rPr>
        <w:t xml:space="preserve"> числу детей, состоящих на питании в меню-требовании.</w:t>
      </w:r>
    </w:p>
    <w:p w:rsidR="00EA65E9" w:rsidRPr="00EA65E9" w:rsidRDefault="00EA65E9" w:rsidP="00403A6D">
      <w:pPr>
        <w:pStyle w:val="11"/>
        <w:keepNext/>
        <w:keepLines/>
        <w:numPr>
          <w:ilvl w:val="0"/>
          <w:numId w:val="1"/>
        </w:numPr>
        <w:shd w:val="clear" w:color="auto" w:fill="auto"/>
        <w:tabs>
          <w:tab w:val="left" w:pos="368"/>
        </w:tabs>
        <w:spacing w:before="0" w:after="0" w:line="240" w:lineRule="exact"/>
      </w:pPr>
      <w:bookmarkStart w:id="6" w:name="bookmark5"/>
      <w:r w:rsidRPr="00EA65E9">
        <w:rPr>
          <w:b w:val="0"/>
          <w:bCs w:val="0"/>
          <w:color w:val="000000"/>
        </w:rPr>
        <w:t>Обеспечение контроля над организацией питания.</w:t>
      </w:r>
      <w:bookmarkEnd w:id="6"/>
    </w:p>
    <w:p w:rsidR="00EA65E9" w:rsidRPr="00EA65E9" w:rsidRDefault="00EA65E9" w:rsidP="00A3083B">
      <w:pPr>
        <w:pStyle w:val="21"/>
        <w:numPr>
          <w:ilvl w:val="1"/>
          <w:numId w:val="1"/>
        </w:numPr>
        <w:shd w:val="clear" w:color="auto" w:fill="auto"/>
        <w:tabs>
          <w:tab w:val="left" w:pos="358"/>
        </w:tabs>
        <w:spacing w:line="302" w:lineRule="exact"/>
        <w:jc w:val="left"/>
        <w:rPr>
          <w:rFonts w:cs="Times New Roman"/>
          <w:sz w:val="24"/>
          <w:szCs w:val="24"/>
        </w:rPr>
      </w:pPr>
      <w:r w:rsidRPr="00EA65E9">
        <w:rPr>
          <w:rFonts w:cs="Times New Roman"/>
          <w:color w:val="000000"/>
          <w:sz w:val="24"/>
          <w:szCs w:val="24"/>
        </w:rPr>
        <w:t>Руководитель учреждения несёт ответственность за организацию питания, контролирует следующие вопросы:</w:t>
      </w:r>
    </w:p>
    <w:p w:rsidR="00EA65E9" w:rsidRPr="00EA65E9" w:rsidRDefault="00EA65E9" w:rsidP="00403A6D">
      <w:pPr>
        <w:pStyle w:val="21"/>
        <w:numPr>
          <w:ilvl w:val="0"/>
          <w:numId w:val="2"/>
        </w:numPr>
        <w:shd w:val="clear" w:color="auto" w:fill="auto"/>
        <w:tabs>
          <w:tab w:val="left" w:pos="262"/>
        </w:tabs>
        <w:spacing w:line="317" w:lineRule="exact"/>
        <w:jc w:val="both"/>
        <w:rPr>
          <w:rFonts w:cs="Times New Roman"/>
          <w:sz w:val="24"/>
          <w:szCs w:val="24"/>
        </w:rPr>
      </w:pPr>
      <w:r w:rsidRPr="00EA65E9">
        <w:rPr>
          <w:rFonts w:cs="Times New Roman"/>
          <w:color w:val="000000"/>
          <w:sz w:val="24"/>
          <w:szCs w:val="24"/>
        </w:rPr>
        <w:t>выполнение приказов по организации питания;</w:t>
      </w:r>
    </w:p>
    <w:p w:rsidR="00EA65E9" w:rsidRPr="00EA65E9" w:rsidRDefault="00EA65E9" w:rsidP="00403A6D">
      <w:pPr>
        <w:pStyle w:val="21"/>
        <w:numPr>
          <w:ilvl w:val="0"/>
          <w:numId w:val="2"/>
        </w:numPr>
        <w:shd w:val="clear" w:color="auto" w:fill="auto"/>
        <w:tabs>
          <w:tab w:val="left" w:pos="267"/>
        </w:tabs>
        <w:spacing w:line="317" w:lineRule="exact"/>
        <w:jc w:val="both"/>
        <w:rPr>
          <w:rFonts w:cs="Times New Roman"/>
          <w:sz w:val="24"/>
          <w:szCs w:val="24"/>
        </w:rPr>
      </w:pPr>
      <w:r w:rsidRPr="00EA65E9">
        <w:rPr>
          <w:rFonts w:cs="Times New Roman"/>
          <w:color w:val="000000"/>
          <w:sz w:val="24"/>
          <w:szCs w:val="24"/>
        </w:rPr>
        <w:t>заключение договоров на поставку продуктов;</w:t>
      </w:r>
    </w:p>
    <w:p w:rsidR="00EA65E9" w:rsidRPr="00EA65E9" w:rsidRDefault="00EA65E9" w:rsidP="00EA65E9">
      <w:pPr>
        <w:pStyle w:val="21"/>
        <w:shd w:val="clear" w:color="auto" w:fill="auto"/>
        <w:spacing w:line="317" w:lineRule="exact"/>
        <w:jc w:val="both"/>
        <w:rPr>
          <w:rFonts w:cs="Times New Roman"/>
          <w:sz w:val="24"/>
          <w:szCs w:val="24"/>
        </w:rPr>
      </w:pPr>
      <w:r w:rsidRPr="00EA65E9">
        <w:rPr>
          <w:rFonts w:cs="Times New Roman"/>
          <w:color w:val="000000"/>
          <w:sz w:val="24"/>
          <w:szCs w:val="24"/>
        </w:rPr>
        <w:t>-качество продуктов и приготовленной пищи;</w:t>
      </w:r>
    </w:p>
    <w:p w:rsidR="00EA65E9" w:rsidRPr="00EA65E9" w:rsidRDefault="00EA65E9" w:rsidP="00EA65E9">
      <w:pPr>
        <w:pStyle w:val="21"/>
        <w:shd w:val="clear" w:color="auto" w:fill="auto"/>
        <w:spacing w:line="317" w:lineRule="exact"/>
        <w:jc w:val="both"/>
        <w:rPr>
          <w:rFonts w:cs="Times New Roman"/>
          <w:sz w:val="24"/>
          <w:szCs w:val="24"/>
        </w:rPr>
      </w:pPr>
      <w:r w:rsidRPr="00EA65E9">
        <w:rPr>
          <w:rFonts w:cs="Times New Roman"/>
          <w:color w:val="000000"/>
          <w:sz w:val="24"/>
          <w:szCs w:val="24"/>
        </w:rPr>
        <w:t xml:space="preserve">-документацию </w:t>
      </w:r>
      <w:r w:rsidR="00A3083B">
        <w:rPr>
          <w:rFonts w:cs="Times New Roman"/>
          <w:color w:val="000000"/>
          <w:sz w:val="24"/>
          <w:szCs w:val="24"/>
        </w:rPr>
        <w:t>воспитателя и повара</w:t>
      </w:r>
      <w:r w:rsidRPr="00EA65E9">
        <w:rPr>
          <w:rFonts w:cs="Times New Roman"/>
          <w:color w:val="000000"/>
          <w:sz w:val="24"/>
          <w:szCs w:val="24"/>
        </w:rPr>
        <w:t>;</w:t>
      </w:r>
    </w:p>
    <w:p w:rsidR="00EA65E9" w:rsidRPr="00EA65E9" w:rsidRDefault="00EA65E9" w:rsidP="00EA65E9">
      <w:pPr>
        <w:pStyle w:val="21"/>
        <w:shd w:val="clear" w:color="auto" w:fill="auto"/>
        <w:spacing w:line="317" w:lineRule="exact"/>
        <w:jc w:val="both"/>
        <w:rPr>
          <w:rFonts w:cs="Times New Roman"/>
          <w:sz w:val="24"/>
          <w:szCs w:val="24"/>
        </w:rPr>
      </w:pPr>
      <w:r w:rsidRPr="00EA65E9">
        <w:rPr>
          <w:rFonts w:cs="Times New Roman"/>
          <w:color w:val="000000"/>
          <w:sz w:val="24"/>
          <w:szCs w:val="24"/>
        </w:rPr>
        <w:t>-организацию питания в группах.</w:t>
      </w:r>
    </w:p>
    <w:p w:rsidR="00EA65E9" w:rsidRPr="00EA65E9" w:rsidRDefault="00EA65E9" w:rsidP="00403A6D">
      <w:pPr>
        <w:pStyle w:val="21"/>
        <w:numPr>
          <w:ilvl w:val="0"/>
          <w:numId w:val="4"/>
        </w:numPr>
        <w:shd w:val="clear" w:color="auto" w:fill="auto"/>
        <w:tabs>
          <w:tab w:val="left" w:pos="536"/>
        </w:tabs>
        <w:spacing w:after="244" w:line="307" w:lineRule="exact"/>
        <w:jc w:val="left"/>
        <w:rPr>
          <w:rFonts w:cs="Times New Roman"/>
          <w:sz w:val="24"/>
          <w:szCs w:val="24"/>
        </w:rPr>
      </w:pPr>
      <w:r w:rsidRPr="00EA65E9">
        <w:rPr>
          <w:rFonts w:cs="Times New Roman"/>
          <w:color w:val="000000"/>
          <w:sz w:val="24"/>
          <w:szCs w:val="24"/>
        </w:rPr>
        <w:t xml:space="preserve">Контроль над закладкой продуктов обеспечивает </w:t>
      </w:r>
      <w:proofErr w:type="spellStart"/>
      <w:r w:rsidRPr="00EA65E9">
        <w:rPr>
          <w:rFonts w:cs="Times New Roman"/>
          <w:color w:val="000000"/>
          <w:sz w:val="24"/>
          <w:szCs w:val="24"/>
        </w:rPr>
        <w:t>бракеражная</w:t>
      </w:r>
      <w:proofErr w:type="spellEnd"/>
      <w:r w:rsidRPr="00EA65E9">
        <w:rPr>
          <w:rFonts w:cs="Times New Roman"/>
          <w:color w:val="000000"/>
          <w:sz w:val="24"/>
          <w:szCs w:val="24"/>
        </w:rPr>
        <w:t xml:space="preserve"> комиссия, утверждённая приказом </w:t>
      </w:r>
      <w:r w:rsidR="00A3083B">
        <w:rPr>
          <w:rFonts w:cs="Times New Roman"/>
          <w:color w:val="000000"/>
          <w:sz w:val="24"/>
          <w:szCs w:val="24"/>
        </w:rPr>
        <w:t>директора</w:t>
      </w:r>
      <w:r w:rsidRPr="00EA65E9">
        <w:rPr>
          <w:rFonts w:cs="Times New Roman"/>
          <w:color w:val="000000"/>
          <w:sz w:val="24"/>
          <w:szCs w:val="24"/>
        </w:rPr>
        <w:t>.</w:t>
      </w:r>
    </w:p>
    <w:p w:rsidR="00EA65E9" w:rsidRPr="00EA65E9" w:rsidRDefault="00EA65E9" w:rsidP="00A3083B">
      <w:pPr>
        <w:pStyle w:val="11"/>
        <w:keepNext/>
        <w:keepLines/>
        <w:numPr>
          <w:ilvl w:val="0"/>
          <w:numId w:val="1"/>
        </w:numPr>
        <w:shd w:val="clear" w:color="auto" w:fill="auto"/>
        <w:tabs>
          <w:tab w:val="left" w:pos="378"/>
        </w:tabs>
        <w:spacing w:before="0" w:after="0" w:line="302" w:lineRule="exact"/>
      </w:pPr>
      <w:bookmarkStart w:id="7" w:name="bookmark6"/>
      <w:r w:rsidRPr="00EA65E9">
        <w:rPr>
          <w:b w:val="0"/>
          <w:bCs w:val="0"/>
          <w:color w:val="000000"/>
        </w:rPr>
        <w:t xml:space="preserve">Финансирование расходов на питание детей в </w:t>
      </w:r>
      <w:bookmarkEnd w:id="7"/>
      <w:r w:rsidR="00A3083B">
        <w:rPr>
          <w:b w:val="0"/>
          <w:bCs w:val="0"/>
          <w:color w:val="000000"/>
        </w:rPr>
        <w:t>ОУ</w:t>
      </w:r>
    </w:p>
    <w:p w:rsidR="00EA65E9" w:rsidRPr="00EA65E9" w:rsidRDefault="00EA65E9" w:rsidP="00A3083B">
      <w:pPr>
        <w:pStyle w:val="21"/>
        <w:numPr>
          <w:ilvl w:val="1"/>
          <w:numId w:val="1"/>
        </w:numPr>
        <w:shd w:val="clear" w:color="auto" w:fill="auto"/>
        <w:tabs>
          <w:tab w:val="left" w:pos="536"/>
        </w:tabs>
        <w:spacing w:line="302" w:lineRule="exact"/>
        <w:jc w:val="both"/>
        <w:rPr>
          <w:rFonts w:cs="Times New Roman"/>
          <w:sz w:val="24"/>
          <w:szCs w:val="24"/>
        </w:rPr>
      </w:pPr>
      <w:r w:rsidRPr="00EA65E9">
        <w:rPr>
          <w:rFonts w:cs="Times New Roman"/>
          <w:color w:val="000000"/>
          <w:sz w:val="24"/>
          <w:szCs w:val="24"/>
        </w:rPr>
        <w:t>Финансирование расходов на питание воспитанников осуществляется за счёт бюджетных средств.</w:t>
      </w:r>
    </w:p>
    <w:p w:rsidR="00EA65E9" w:rsidRPr="00EA65E9" w:rsidRDefault="00EA65E9" w:rsidP="00A3083B">
      <w:pPr>
        <w:pStyle w:val="21"/>
        <w:numPr>
          <w:ilvl w:val="1"/>
          <w:numId w:val="1"/>
        </w:numPr>
        <w:shd w:val="clear" w:color="auto" w:fill="auto"/>
        <w:tabs>
          <w:tab w:val="left" w:pos="550"/>
        </w:tabs>
        <w:spacing w:line="307" w:lineRule="exact"/>
        <w:jc w:val="both"/>
        <w:rPr>
          <w:rFonts w:cs="Times New Roman"/>
          <w:sz w:val="24"/>
          <w:szCs w:val="24"/>
        </w:rPr>
      </w:pPr>
      <w:r w:rsidRPr="00EA65E9">
        <w:rPr>
          <w:rFonts w:cs="Times New Roman"/>
          <w:color w:val="000000"/>
          <w:sz w:val="24"/>
          <w:szCs w:val="24"/>
        </w:rPr>
        <w:t xml:space="preserve">Объёмы финансирования расходов на организацию питания на очередной финансовый год устанавливаются с учётом прогноза численности детей в </w:t>
      </w:r>
      <w:r w:rsidR="00A3083B">
        <w:rPr>
          <w:rFonts w:cs="Times New Roman"/>
          <w:color w:val="000000"/>
          <w:sz w:val="24"/>
          <w:szCs w:val="24"/>
        </w:rPr>
        <w:t>ОУ</w:t>
      </w:r>
    </w:p>
    <w:p w:rsidR="00EA65E9" w:rsidRPr="00EA65E9" w:rsidRDefault="00EA65E9" w:rsidP="00A3083B">
      <w:pPr>
        <w:pStyle w:val="11"/>
        <w:keepNext/>
        <w:keepLines/>
        <w:numPr>
          <w:ilvl w:val="0"/>
          <w:numId w:val="1"/>
        </w:numPr>
        <w:shd w:val="clear" w:color="auto" w:fill="auto"/>
        <w:tabs>
          <w:tab w:val="left" w:pos="368"/>
        </w:tabs>
        <w:spacing w:before="0" w:after="0" w:line="312" w:lineRule="exact"/>
      </w:pPr>
      <w:bookmarkStart w:id="8" w:name="bookmark7"/>
      <w:r w:rsidRPr="00EA65E9">
        <w:rPr>
          <w:b w:val="0"/>
          <w:bCs w:val="0"/>
          <w:color w:val="000000"/>
        </w:rPr>
        <w:t>Ведение специальной документации по питанию</w:t>
      </w:r>
      <w:bookmarkEnd w:id="8"/>
    </w:p>
    <w:p w:rsidR="00EA65E9" w:rsidRPr="00EA65E9" w:rsidRDefault="00EA65E9" w:rsidP="00EA65E9">
      <w:pPr>
        <w:pStyle w:val="21"/>
        <w:shd w:val="clear" w:color="auto" w:fill="auto"/>
        <w:spacing w:line="312" w:lineRule="exact"/>
        <w:jc w:val="both"/>
        <w:rPr>
          <w:rFonts w:cs="Times New Roman"/>
          <w:sz w:val="24"/>
          <w:szCs w:val="24"/>
        </w:rPr>
      </w:pPr>
      <w:r w:rsidRPr="00EA65E9">
        <w:rPr>
          <w:rFonts w:cs="Times New Roman"/>
          <w:color w:val="000000"/>
          <w:sz w:val="24"/>
          <w:szCs w:val="24"/>
        </w:rPr>
        <w:t xml:space="preserve">В </w:t>
      </w:r>
      <w:r w:rsidR="00A3083B">
        <w:rPr>
          <w:rFonts w:cs="Times New Roman"/>
          <w:color w:val="000000"/>
          <w:sz w:val="24"/>
          <w:szCs w:val="24"/>
        </w:rPr>
        <w:t>ОУ</w:t>
      </w:r>
      <w:r w:rsidRPr="00EA65E9">
        <w:rPr>
          <w:rFonts w:cs="Times New Roman"/>
          <w:color w:val="000000"/>
          <w:sz w:val="24"/>
          <w:szCs w:val="24"/>
        </w:rPr>
        <w:t xml:space="preserve"> ведется следующая документация по организации питания:</w:t>
      </w:r>
    </w:p>
    <w:p w:rsidR="00EA65E9" w:rsidRPr="00EA65E9" w:rsidRDefault="00EA65E9" w:rsidP="00EA65E9">
      <w:pPr>
        <w:pStyle w:val="21"/>
        <w:shd w:val="clear" w:color="auto" w:fill="auto"/>
        <w:spacing w:line="312" w:lineRule="exact"/>
        <w:jc w:val="both"/>
        <w:rPr>
          <w:rFonts w:cs="Times New Roman"/>
          <w:sz w:val="24"/>
          <w:szCs w:val="24"/>
        </w:rPr>
      </w:pPr>
      <w:r w:rsidRPr="00EA65E9">
        <w:rPr>
          <w:rFonts w:cs="Times New Roman"/>
          <w:color w:val="000000"/>
          <w:sz w:val="24"/>
          <w:szCs w:val="24"/>
        </w:rPr>
        <w:t>8.1 .Приказы и распоряжения вышестоящих организаций по данному вопросу.</w:t>
      </w:r>
    </w:p>
    <w:p w:rsidR="00EA65E9" w:rsidRPr="00EA65E9" w:rsidRDefault="00A3083B" w:rsidP="00403A6D">
      <w:pPr>
        <w:pStyle w:val="21"/>
        <w:numPr>
          <w:ilvl w:val="0"/>
          <w:numId w:val="5"/>
        </w:numPr>
        <w:shd w:val="clear" w:color="auto" w:fill="auto"/>
        <w:tabs>
          <w:tab w:val="left" w:pos="531"/>
        </w:tabs>
        <w:spacing w:line="312" w:lineRule="exact"/>
        <w:jc w:val="both"/>
        <w:rPr>
          <w:rFonts w:cs="Times New Roman"/>
          <w:sz w:val="24"/>
          <w:szCs w:val="24"/>
        </w:rPr>
      </w:pPr>
      <w:r>
        <w:rPr>
          <w:rFonts w:cs="Times New Roman"/>
          <w:color w:val="000000"/>
          <w:sz w:val="24"/>
          <w:szCs w:val="24"/>
        </w:rPr>
        <w:t>Примерное 10</w:t>
      </w:r>
      <w:r w:rsidR="00EA65E9" w:rsidRPr="00EA65E9">
        <w:rPr>
          <w:rFonts w:cs="Times New Roman"/>
          <w:color w:val="000000"/>
          <w:sz w:val="24"/>
          <w:szCs w:val="24"/>
        </w:rPr>
        <w:t>-дневное меню, утвержденное руководителем;</w:t>
      </w:r>
    </w:p>
    <w:p w:rsidR="00EA65E9" w:rsidRPr="00EA65E9" w:rsidRDefault="00EA65E9" w:rsidP="00403A6D">
      <w:pPr>
        <w:pStyle w:val="21"/>
        <w:numPr>
          <w:ilvl w:val="0"/>
          <w:numId w:val="5"/>
        </w:numPr>
        <w:shd w:val="clear" w:color="auto" w:fill="auto"/>
        <w:tabs>
          <w:tab w:val="left" w:pos="531"/>
        </w:tabs>
        <w:spacing w:line="312" w:lineRule="exact"/>
        <w:jc w:val="both"/>
        <w:rPr>
          <w:rFonts w:cs="Times New Roman"/>
          <w:sz w:val="24"/>
          <w:szCs w:val="24"/>
        </w:rPr>
      </w:pPr>
      <w:r w:rsidRPr="00EA65E9">
        <w:rPr>
          <w:rFonts w:cs="Times New Roman"/>
          <w:color w:val="000000"/>
          <w:sz w:val="24"/>
          <w:szCs w:val="24"/>
        </w:rPr>
        <w:t>Картотека технологических карт приготовления блюд;</w:t>
      </w:r>
    </w:p>
    <w:p w:rsidR="00EA65E9" w:rsidRPr="00EA65E9" w:rsidRDefault="00EA65E9" w:rsidP="00403A6D">
      <w:pPr>
        <w:pStyle w:val="21"/>
        <w:numPr>
          <w:ilvl w:val="0"/>
          <w:numId w:val="5"/>
        </w:numPr>
        <w:shd w:val="clear" w:color="auto" w:fill="auto"/>
        <w:tabs>
          <w:tab w:val="left" w:pos="531"/>
        </w:tabs>
        <w:spacing w:line="312" w:lineRule="exact"/>
        <w:jc w:val="both"/>
        <w:rPr>
          <w:rFonts w:cs="Times New Roman"/>
          <w:sz w:val="24"/>
          <w:szCs w:val="24"/>
        </w:rPr>
      </w:pPr>
      <w:r w:rsidRPr="00EA65E9">
        <w:rPr>
          <w:rFonts w:cs="Times New Roman"/>
          <w:color w:val="000000"/>
          <w:sz w:val="24"/>
          <w:szCs w:val="24"/>
        </w:rPr>
        <w:t xml:space="preserve">Приказы </w:t>
      </w:r>
      <w:r w:rsidR="00A3083B">
        <w:rPr>
          <w:rFonts w:cs="Times New Roman"/>
          <w:color w:val="000000"/>
          <w:sz w:val="24"/>
          <w:szCs w:val="24"/>
        </w:rPr>
        <w:t>директора</w:t>
      </w:r>
      <w:r w:rsidRPr="00EA65E9">
        <w:rPr>
          <w:rFonts w:cs="Times New Roman"/>
          <w:color w:val="000000"/>
          <w:sz w:val="24"/>
          <w:szCs w:val="24"/>
        </w:rPr>
        <w:t xml:space="preserve"> по организации питания;</w:t>
      </w:r>
    </w:p>
    <w:p w:rsidR="00EA65E9" w:rsidRPr="00EA65E9" w:rsidRDefault="00EA65E9" w:rsidP="00403A6D">
      <w:pPr>
        <w:pStyle w:val="21"/>
        <w:numPr>
          <w:ilvl w:val="0"/>
          <w:numId w:val="5"/>
        </w:numPr>
        <w:shd w:val="clear" w:color="auto" w:fill="auto"/>
        <w:tabs>
          <w:tab w:val="left" w:pos="531"/>
        </w:tabs>
        <w:spacing w:line="312" w:lineRule="exact"/>
        <w:jc w:val="both"/>
        <w:rPr>
          <w:rFonts w:cs="Times New Roman"/>
          <w:sz w:val="24"/>
          <w:szCs w:val="24"/>
        </w:rPr>
      </w:pPr>
      <w:r w:rsidRPr="00EA65E9">
        <w:rPr>
          <w:rFonts w:cs="Times New Roman"/>
          <w:color w:val="000000"/>
          <w:sz w:val="24"/>
          <w:szCs w:val="24"/>
        </w:rPr>
        <w:t>Наличие информации для родителей о ежедневном меню для детей;</w:t>
      </w:r>
    </w:p>
    <w:p w:rsidR="00EA65E9" w:rsidRPr="00EA65E9" w:rsidRDefault="00EA65E9" w:rsidP="00403A6D">
      <w:pPr>
        <w:pStyle w:val="21"/>
        <w:numPr>
          <w:ilvl w:val="0"/>
          <w:numId w:val="5"/>
        </w:numPr>
        <w:shd w:val="clear" w:color="auto" w:fill="auto"/>
        <w:tabs>
          <w:tab w:val="left" w:pos="531"/>
        </w:tabs>
        <w:spacing w:line="312" w:lineRule="exact"/>
        <w:jc w:val="both"/>
        <w:rPr>
          <w:rFonts w:cs="Times New Roman"/>
          <w:sz w:val="24"/>
          <w:szCs w:val="24"/>
        </w:rPr>
      </w:pPr>
      <w:r w:rsidRPr="00EA65E9">
        <w:rPr>
          <w:rFonts w:cs="Times New Roman"/>
          <w:color w:val="000000"/>
          <w:sz w:val="24"/>
          <w:szCs w:val="24"/>
        </w:rPr>
        <w:t>Наличие графиков:</w:t>
      </w:r>
    </w:p>
    <w:p w:rsidR="00EA65E9" w:rsidRPr="00EA65E9" w:rsidRDefault="00EA65E9" w:rsidP="00403A6D">
      <w:pPr>
        <w:pStyle w:val="21"/>
        <w:numPr>
          <w:ilvl w:val="0"/>
          <w:numId w:val="2"/>
        </w:numPr>
        <w:shd w:val="clear" w:color="auto" w:fill="auto"/>
        <w:tabs>
          <w:tab w:val="left" w:pos="267"/>
        </w:tabs>
        <w:spacing w:line="312" w:lineRule="exact"/>
        <w:jc w:val="both"/>
        <w:rPr>
          <w:rFonts w:cs="Times New Roman"/>
          <w:sz w:val="24"/>
          <w:szCs w:val="24"/>
        </w:rPr>
      </w:pPr>
      <w:r w:rsidRPr="00EA65E9">
        <w:rPr>
          <w:rFonts w:cs="Times New Roman"/>
          <w:color w:val="000000"/>
          <w:sz w:val="24"/>
          <w:szCs w:val="24"/>
        </w:rPr>
        <w:t>выдача готовой продукции для организации питания в группах;</w:t>
      </w:r>
    </w:p>
    <w:p w:rsidR="00EA65E9" w:rsidRPr="00EA65E9" w:rsidRDefault="00EA65E9" w:rsidP="00403A6D">
      <w:pPr>
        <w:pStyle w:val="21"/>
        <w:numPr>
          <w:ilvl w:val="0"/>
          <w:numId w:val="2"/>
        </w:numPr>
        <w:shd w:val="clear" w:color="auto" w:fill="auto"/>
        <w:tabs>
          <w:tab w:val="left" w:pos="267"/>
        </w:tabs>
        <w:spacing w:line="312" w:lineRule="exact"/>
        <w:jc w:val="both"/>
        <w:rPr>
          <w:rFonts w:cs="Times New Roman"/>
          <w:sz w:val="24"/>
          <w:szCs w:val="24"/>
        </w:rPr>
      </w:pPr>
      <w:r w:rsidRPr="00EA65E9">
        <w:rPr>
          <w:rFonts w:cs="Times New Roman"/>
          <w:color w:val="000000"/>
          <w:sz w:val="24"/>
          <w:szCs w:val="24"/>
        </w:rPr>
        <w:t>нормы порций - объем пищи в граммах для детей в соответствии с возрастом;</w:t>
      </w:r>
    </w:p>
    <w:p w:rsidR="00EA65E9" w:rsidRPr="00EA65E9" w:rsidRDefault="00EA65E9" w:rsidP="00403A6D">
      <w:pPr>
        <w:pStyle w:val="21"/>
        <w:numPr>
          <w:ilvl w:val="0"/>
          <w:numId w:val="5"/>
        </w:numPr>
        <w:shd w:val="clear" w:color="auto" w:fill="auto"/>
        <w:tabs>
          <w:tab w:val="left" w:pos="531"/>
        </w:tabs>
        <w:spacing w:line="312" w:lineRule="exact"/>
        <w:jc w:val="both"/>
        <w:rPr>
          <w:rFonts w:cs="Times New Roman"/>
          <w:sz w:val="24"/>
          <w:szCs w:val="24"/>
        </w:rPr>
      </w:pPr>
      <w:r w:rsidRPr="00EA65E9">
        <w:rPr>
          <w:rFonts w:cs="Times New Roman"/>
          <w:color w:val="000000"/>
          <w:sz w:val="24"/>
          <w:szCs w:val="24"/>
        </w:rPr>
        <w:t>Ежедневное меню-требование на следующий день;</w:t>
      </w:r>
    </w:p>
    <w:p w:rsidR="00EA65E9" w:rsidRPr="00EA65E9" w:rsidRDefault="00EA65E9" w:rsidP="00403A6D">
      <w:pPr>
        <w:pStyle w:val="21"/>
        <w:numPr>
          <w:ilvl w:val="0"/>
          <w:numId w:val="5"/>
        </w:numPr>
        <w:shd w:val="clear" w:color="auto" w:fill="auto"/>
        <w:tabs>
          <w:tab w:val="left" w:pos="531"/>
        </w:tabs>
        <w:spacing w:line="312" w:lineRule="exact"/>
        <w:jc w:val="both"/>
        <w:rPr>
          <w:rFonts w:cs="Times New Roman"/>
          <w:sz w:val="24"/>
          <w:szCs w:val="24"/>
        </w:rPr>
      </w:pPr>
      <w:r w:rsidRPr="00EA65E9">
        <w:rPr>
          <w:rFonts w:cs="Times New Roman"/>
          <w:color w:val="000000"/>
          <w:sz w:val="24"/>
          <w:szCs w:val="24"/>
        </w:rPr>
        <w:t>Учетно-отчетная документация:</w:t>
      </w:r>
    </w:p>
    <w:p w:rsidR="00EA65E9" w:rsidRPr="00EA65E9" w:rsidRDefault="00EA65E9" w:rsidP="00EA65E9">
      <w:pPr>
        <w:pStyle w:val="21"/>
        <w:shd w:val="clear" w:color="auto" w:fill="auto"/>
        <w:spacing w:line="312" w:lineRule="exact"/>
        <w:jc w:val="both"/>
        <w:rPr>
          <w:rFonts w:cs="Times New Roman"/>
          <w:sz w:val="24"/>
          <w:szCs w:val="24"/>
        </w:rPr>
      </w:pPr>
      <w:r w:rsidRPr="00EA65E9">
        <w:rPr>
          <w:rFonts w:cs="Times New Roman"/>
          <w:color w:val="000000"/>
          <w:sz w:val="24"/>
          <w:szCs w:val="24"/>
        </w:rPr>
        <w:t>-журнал бракеража сырой продукции;</w:t>
      </w:r>
    </w:p>
    <w:p w:rsidR="00EA65E9" w:rsidRPr="00EA65E9" w:rsidRDefault="00EA65E9" w:rsidP="00EA65E9">
      <w:pPr>
        <w:pStyle w:val="21"/>
        <w:shd w:val="clear" w:color="auto" w:fill="auto"/>
        <w:spacing w:line="312" w:lineRule="exact"/>
        <w:jc w:val="both"/>
        <w:rPr>
          <w:rFonts w:cs="Times New Roman"/>
          <w:sz w:val="24"/>
          <w:szCs w:val="24"/>
        </w:rPr>
      </w:pPr>
      <w:r w:rsidRPr="00EA65E9">
        <w:rPr>
          <w:rFonts w:cs="Times New Roman"/>
          <w:color w:val="000000"/>
          <w:sz w:val="24"/>
          <w:szCs w:val="24"/>
        </w:rPr>
        <w:t>-журнал бракеража готовой продукции;</w:t>
      </w:r>
    </w:p>
    <w:p w:rsidR="00EA65E9" w:rsidRPr="00EA65E9" w:rsidRDefault="00EA65E9" w:rsidP="00403A6D">
      <w:pPr>
        <w:pStyle w:val="21"/>
        <w:numPr>
          <w:ilvl w:val="0"/>
          <w:numId w:val="2"/>
        </w:numPr>
        <w:shd w:val="clear" w:color="auto" w:fill="auto"/>
        <w:tabs>
          <w:tab w:val="left" w:pos="267"/>
        </w:tabs>
        <w:spacing w:line="312" w:lineRule="exact"/>
        <w:jc w:val="both"/>
        <w:rPr>
          <w:rFonts w:cs="Times New Roman"/>
          <w:sz w:val="24"/>
          <w:szCs w:val="24"/>
        </w:rPr>
      </w:pPr>
      <w:r w:rsidRPr="00EA65E9">
        <w:rPr>
          <w:rFonts w:cs="Times New Roman"/>
          <w:color w:val="000000"/>
          <w:sz w:val="24"/>
          <w:szCs w:val="24"/>
        </w:rPr>
        <w:t>журнал витаминизации третьего блюда;</w:t>
      </w:r>
    </w:p>
    <w:p w:rsidR="00EA65E9" w:rsidRPr="00EA65E9" w:rsidRDefault="00EA65E9" w:rsidP="00EA65E9">
      <w:pPr>
        <w:pStyle w:val="21"/>
        <w:shd w:val="clear" w:color="auto" w:fill="auto"/>
        <w:spacing w:line="312" w:lineRule="exact"/>
        <w:jc w:val="both"/>
        <w:rPr>
          <w:rFonts w:cs="Times New Roman"/>
          <w:sz w:val="24"/>
          <w:szCs w:val="24"/>
        </w:rPr>
      </w:pPr>
      <w:r w:rsidRPr="00EA65E9">
        <w:rPr>
          <w:rFonts w:cs="Times New Roman"/>
          <w:color w:val="000000"/>
          <w:sz w:val="24"/>
          <w:szCs w:val="24"/>
        </w:rPr>
        <w:t>-накопительная ведомость;</w:t>
      </w:r>
    </w:p>
    <w:p w:rsidR="00EA65E9" w:rsidRPr="00EA65E9" w:rsidRDefault="00EA65E9" w:rsidP="00EA65E9">
      <w:pPr>
        <w:pStyle w:val="21"/>
        <w:shd w:val="clear" w:color="auto" w:fill="auto"/>
        <w:spacing w:line="298" w:lineRule="exact"/>
        <w:jc w:val="both"/>
        <w:rPr>
          <w:rFonts w:cs="Times New Roman"/>
          <w:sz w:val="24"/>
          <w:szCs w:val="24"/>
        </w:rPr>
      </w:pPr>
      <w:r w:rsidRPr="00EA65E9">
        <w:rPr>
          <w:rFonts w:cs="Times New Roman"/>
          <w:color w:val="000000"/>
          <w:sz w:val="24"/>
          <w:szCs w:val="24"/>
        </w:rPr>
        <w:t>-журнал регистрации температурно-влажностного режима в продуктовом помещении (складе) холодильного оборудования;</w:t>
      </w:r>
    </w:p>
    <w:p w:rsidR="00EA65E9" w:rsidRPr="00EA65E9" w:rsidRDefault="00EA65E9" w:rsidP="00EA65E9">
      <w:pPr>
        <w:pStyle w:val="21"/>
        <w:shd w:val="clear" w:color="auto" w:fill="auto"/>
        <w:spacing w:line="240" w:lineRule="exact"/>
        <w:jc w:val="both"/>
        <w:rPr>
          <w:rFonts w:cs="Times New Roman"/>
          <w:sz w:val="24"/>
          <w:szCs w:val="24"/>
        </w:rPr>
      </w:pPr>
      <w:r w:rsidRPr="00EA65E9">
        <w:rPr>
          <w:rFonts w:cs="Times New Roman"/>
          <w:color w:val="000000"/>
          <w:sz w:val="24"/>
          <w:szCs w:val="24"/>
        </w:rPr>
        <w:t>-журнал контроля состояния здоровья персонала.</w:t>
      </w:r>
    </w:p>
    <w:p w:rsidR="00EA65E9" w:rsidRPr="00EA65E9" w:rsidRDefault="00EA65E9" w:rsidP="00403A6D">
      <w:pPr>
        <w:pStyle w:val="21"/>
        <w:numPr>
          <w:ilvl w:val="0"/>
          <w:numId w:val="5"/>
        </w:numPr>
        <w:shd w:val="clear" w:color="auto" w:fill="auto"/>
        <w:tabs>
          <w:tab w:val="left" w:pos="531"/>
        </w:tabs>
        <w:spacing w:line="322" w:lineRule="exact"/>
        <w:jc w:val="both"/>
        <w:rPr>
          <w:rFonts w:cs="Times New Roman"/>
          <w:sz w:val="24"/>
          <w:szCs w:val="24"/>
        </w:rPr>
      </w:pPr>
      <w:r w:rsidRPr="00EA65E9">
        <w:rPr>
          <w:rFonts w:cs="Times New Roman"/>
          <w:color w:val="000000"/>
          <w:sz w:val="24"/>
          <w:szCs w:val="24"/>
        </w:rPr>
        <w:t>Инструкции:</w:t>
      </w:r>
    </w:p>
    <w:p w:rsidR="00EA65E9" w:rsidRPr="00EA65E9" w:rsidRDefault="00EA65E9" w:rsidP="00403A6D">
      <w:pPr>
        <w:pStyle w:val="21"/>
        <w:numPr>
          <w:ilvl w:val="0"/>
          <w:numId w:val="2"/>
        </w:numPr>
        <w:shd w:val="clear" w:color="auto" w:fill="auto"/>
        <w:tabs>
          <w:tab w:val="left" w:pos="272"/>
        </w:tabs>
        <w:spacing w:line="322" w:lineRule="exact"/>
        <w:jc w:val="both"/>
        <w:rPr>
          <w:rFonts w:cs="Times New Roman"/>
          <w:sz w:val="24"/>
          <w:szCs w:val="24"/>
        </w:rPr>
      </w:pPr>
      <w:r w:rsidRPr="00EA65E9">
        <w:rPr>
          <w:rFonts w:cs="Times New Roman"/>
          <w:color w:val="000000"/>
          <w:sz w:val="24"/>
          <w:szCs w:val="24"/>
        </w:rPr>
        <w:t>по соблюдению санитарно-эпидемиологического режима;</w:t>
      </w:r>
    </w:p>
    <w:p w:rsidR="00EA65E9" w:rsidRPr="00EA65E9" w:rsidRDefault="00EA65E9" w:rsidP="00EA65E9">
      <w:pPr>
        <w:pStyle w:val="21"/>
        <w:shd w:val="clear" w:color="auto" w:fill="auto"/>
        <w:spacing w:line="322" w:lineRule="exact"/>
        <w:jc w:val="both"/>
        <w:rPr>
          <w:rFonts w:cs="Times New Roman"/>
          <w:sz w:val="24"/>
          <w:szCs w:val="24"/>
        </w:rPr>
      </w:pPr>
      <w:r w:rsidRPr="00EA65E9">
        <w:rPr>
          <w:rFonts w:cs="Times New Roman"/>
          <w:color w:val="000000"/>
          <w:sz w:val="24"/>
          <w:szCs w:val="24"/>
        </w:rPr>
        <w:t>-по охране труда и пожарной безопасности,</w:t>
      </w:r>
    </w:p>
    <w:p w:rsidR="00EA65E9" w:rsidRPr="00EA65E9" w:rsidRDefault="00EA65E9" w:rsidP="00EA65E9">
      <w:pPr>
        <w:pStyle w:val="21"/>
        <w:shd w:val="clear" w:color="auto" w:fill="auto"/>
        <w:spacing w:line="322" w:lineRule="exact"/>
        <w:jc w:val="both"/>
        <w:rPr>
          <w:rFonts w:cs="Times New Roman"/>
          <w:sz w:val="24"/>
          <w:szCs w:val="24"/>
        </w:rPr>
      </w:pPr>
      <w:r w:rsidRPr="00EA65E9">
        <w:rPr>
          <w:rFonts w:cs="Times New Roman"/>
          <w:color w:val="000000"/>
          <w:sz w:val="24"/>
          <w:szCs w:val="24"/>
        </w:rPr>
        <w:t>-по санитарно-эпидемиологическим требованиям к организации питания,</w:t>
      </w:r>
    </w:p>
    <w:p w:rsidR="00EA65E9" w:rsidRPr="00EA65E9" w:rsidRDefault="00EA65E9" w:rsidP="00403A6D">
      <w:pPr>
        <w:pStyle w:val="21"/>
        <w:numPr>
          <w:ilvl w:val="0"/>
          <w:numId w:val="2"/>
        </w:numPr>
        <w:shd w:val="clear" w:color="auto" w:fill="auto"/>
        <w:tabs>
          <w:tab w:val="left" w:pos="272"/>
        </w:tabs>
        <w:spacing w:line="240" w:lineRule="exact"/>
        <w:jc w:val="both"/>
        <w:rPr>
          <w:rFonts w:cs="Times New Roman"/>
          <w:sz w:val="24"/>
          <w:szCs w:val="24"/>
        </w:rPr>
      </w:pPr>
      <w:r w:rsidRPr="00EA65E9">
        <w:rPr>
          <w:rFonts w:cs="Times New Roman"/>
          <w:color w:val="000000"/>
          <w:sz w:val="24"/>
          <w:szCs w:val="24"/>
        </w:rPr>
        <w:t xml:space="preserve">по обработке яиц. </w:t>
      </w:r>
    </w:p>
    <w:p w:rsidR="005227BC" w:rsidRPr="00EA65E9" w:rsidRDefault="005227BC" w:rsidP="00820031">
      <w:pPr>
        <w:spacing w:after="0" w:line="240" w:lineRule="auto"/>
        <w:jc w:val="both"/>
        <w:rPr>
          <w:rFonts w:ascii="Times New Roman" w:hAnsi="Times New Roman"/>
          <w:color w:val="000000"/>
          <w:sz w:val="24"/>
          <w:szCs w:val="24"/>
        </w:rPr>
      </w:pPr>
    </w:p>
    <w:sectPr w:rsidR="005227BC" w:rsidRPr="00EA65E9" w:rsidSect="00EA65E9">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6"/>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num w:numId="1">
    <w:abstractNumId w:val="0"/>
  </w:num>
  <w:num w:numId="2">
    <w:abstractNumId w:val="1"/>
  </w:num>
  <w:num w:numId="3">
    <w:abstractNumId w:val="2"/>
  </w:num>
  <w:num w:numId="4">
    <w:abstractNumId w:val="3"/>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characterSpacingControl w:val="doNotCompress"/>
  <w:savePreviewPicture/>
  <w:compat/>
  <w:rsids>
    <w:rsidRoot w:val="00D613A0"/>
    <w:rsid w:val="00054157"/>
    <w:rsid w:val="00074C34"/>
    <w:rsid w:val="00292149"/>
    <w:rsid w:val="00352F26"/>
    <w:rsid w:val="003A5078"/>
    <w:rsid w:val="00403A6D"/>
    <w:rsid w:val="005227BC"/>
    <w:rsid w:val="005E0875"/>
    <w:rsid w:val="0069199E"/>
    <w:rsid w:val="006C1847"/>
    <w:rsid w:val="006D13A3"/>
    <w:rsid w:val="007328A0"/>
    <w:rsid w:val="00787C16"/>
    <w:rsid w:val="00820031"/>
    <w:rsid w:val="008B5F14"/>
    <w:rsid w:val="00A3083B"/>
    <w:rsid w:val="00AE32ED"/>
    <w:rsid w:val="00CA43C2"/>
    <w:rsid w:val="00D613A0"/>
    <w:rsid w:val="00EA65E9"/>
    <w:rsid w:val="00FA07AF"/>
    <w:rsid w:val="00FB47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3A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613A0"/>
  </w:style>
  <w:style w:type="character" w:customStyle="1" w:styleId="2">
    <w:name w:val="Основной текст (2)_"/>
    <w:link w:val="21"/>
    <w:uiPriority w:val="99"/>
    <w:locked/>
    <w:rsid w:val="00D613A0"/>
    <w:rPr>
      <w:rFonts w:ascii="Times New Roman" w:hAnsi="Times New Roman"/>
      <w:shd w:val="clear" w:color="auto" w:fill="FFFFFF"/>
    </w:rPr>
  </w:style>
  <w:style w:type="paragraph" w:customStyle="1" w:styleId="21">
    <w:name w:val="Основной текст (2)1"/>
    <w:basedOn w:val="a"/>
    <w:link w:val="2"/>
    <w:uiPriority w:val="99"/>
    <w:rsid w:val="00D613A0"/>
    <w:pPr>
      <w:widowControl w:val="0"/>
      <w:shd w:val="clear" w:color="auto" w:fill="FFFFFF"/>
      <w:spacing w:after="0" w:line="274" w:lineRule="exact"/>
      <w:ind w:hanging="480"/>
      <w:jc w:val="center"/>
    </w:pPr>
    <w:rPr>
      <w:rFonts w:ascii="Times New Roman" w:eastAsiaTheme="minorHAnsi" w:hAnsi="Times New Roman" w:cstheme="minorBidi"/>
      <w:lang w:eastAsia="en-US"/>
    </w:rPr>
  </w:style>
  <w:style w:type="character" w:customStyle="1" w:styleId="3">
    <w:name w:val="Основной текст (3)_"/>
    <w:link w:val="30"/>
    <w:uiPriority w:val="99"/>
    <w:locked/>
    <w:rsid w:val="00D613A0"/>
    <w:rPr>
      <w:rFonts w:ascii="Times New Roman" w:hAnsi="Times New Roman"/>
      <w:b/>
      <w:bCs/>
      <w:sz w:val="28"/>
      <w:szCs w:val="28"/>
      <w:shd w:val="clear" w:color="auto" w:fill="FFFFFF"/>
    </w:rPr>
  </w:style>
  <w:style w:type="paragraph" w:customStyle="1" w:styleId="30">
    <w:name w:val="Основной текст (3)"/>
    <w:basedOn w:val="a"/>
    <w:link w:val="3"/>
    <w:uiPriority w:val="99"/>
    <w:rsid w:val="00D613A0"/>
    <w:pPr>
      <w:widowControl w:val="0"/>
      <w:shd w:val="clear" w:color="auto" w:fill="FFFFFF"/>
      <w:spacing w:before="1800" w:after="0" w:line="322" w:lineRule="exact"/>
      <w:jc w:val="center"/>
    </w:pPr>
    <w:rPr>
      <w:rFonts w:ascii="Times New Roman" w:eastAsiaTheme="minorHAnsi" w:hAnsi="Times New Roman" w:cstheme="minorBidi"/>
      <w:b/>
      <w:bCs/>
      <w:sz w:val="28"/>
      <w:szCs w:val="28"/>
      <w:lang w:eastAsia="en-US"/>
    </w:rPr>
  </w:style>
  <w:style w:type="character" w:customStyle="1" w:styleId="2Exact">
    <w:name w:val="Основной текст (2) Exact"/>
    <w:uiPriority w:val="99"/>
    <w:rsid w:val="00D613A0"/>
    <w:rPr>
      <w:rFonts w:ascii="Times New Roman" w:hAnsi="Times New Roman" w:cs="Times New Roman" w:hint="default"/>
      <w:strike w:val="0"/>
      <w:dstrike w:val="0"/>
      <w:u w:val="none"/>
      <w:effect w:val="none"/>
    </w:rPr>
  </w:style>
  <w:style w:type="paragraph" w:styleId="a3">
    <w:name w:val="List Paragraph"/>
    <w:basedOn w:val="a"/>
    <w:uiPriority w:val="34"/>
    <w:qFormat/>
    <w:rsid w:val="008B5F14"/>
    <w:pPr>
      <w:ind w:left="720"/>
      <w:contextualSpacing/>
    </w:pPr>
    <w:rPr>
      <w:rFonts w:eastAsia="Calibri"/>
      <w:lang w:eastAsia="en-US"/>
    </w:rPr>
  </w:style>
  <w:style w:type="paragraph" w:styleId="a4">
    <w:name w:val="No Spacing"/>
    <w:uiPriority w:val="1"/>
    <w:qFormat/>
    <w:rsid w:val="00820031"/>
    <w:pPr>
      <w:spacing w:after="0" w:line="240" w:lineRule="auto"/>
    </w:pPr>
    <w:rPr>
      <w:rFonts w:ascii="Calibri" w:eastAsia="Times New Roman" w:hAnsi="Calibri" w:cs="Times New Roman"/>
      <w:lang w:eastAsia="ru-RU"/>
    </w:rPr>
  </w:style>
  <w:style w:type="character" w:customStyle="1" w:styleId="32">
    <w:name w:val="Основной текст (3)2"/>
    <w:basedOn w:val="3"/>
    <w:uiPriority w:val="99"/>
    <w:rsid w:val="00CA43C2"/>
    <w:rPr>
      <w:rFonts w:cs="Times New Roman"/>
      <w:sz w:val="18"/>
      <w:szCs w:val="18"/>
      <w:u w:val="none"/>
    </w:rPr>
  </w:style>
  <w:style w:type="character" w:customStyle="1" w:styleId="1">
    <w:name w:val="Заголовок №1_"/>
    <w:basedOn w:val="a0"/>
    <w:link w:val="10"/>
    <w:uiPriority w:val="99"/>
    <w:rsid w:val="00CA43C2"/>
    <w:rPr>
      <w:rFonts w:ascii="Times New Roman" w:hAnsi="Times New Roman" w:cs="Times New Roman"/>
      <w:b/>
      <w:bCs/>
      <w:shd w:val="clear" w:color="auto" w:fill="FFFFFF"/>
    </w:rPr>
  </w:style>
  <w:style w:type="paragraph" w:customStyle="1" w:styleId="31">
    <w:name w:val="Основной текст (3)1"/>
    <w:basedOn w:val="a"/>
    <w:uiPriority w:val="99"/>
    <w:rsid w:val="00CA43C2"/>
    <w:pPr>
      <w:widowControl w:val="0"/>
      <w:shd w:val="clear" w:color="auto" w:fill="FFFFFF"/>
      <w:spacing w:before="300" w:after="0" w:line="240" w:lineRule="atLeast"/>
    </w:pPr>
    <w:rPr>
      <w:rFonts w:ascii="Times New Roman" w:eastAsia="Arial Unicode MS" w:hAnsi="Times New Roman"/>
      <w:sz w:val="18"/>
      <w:szCs w:val="18"/>
    </w:rPr>
  </w:style>
  <w:style w:type="paragraph" w:customStyle="1" w:styleId="20">
    <w:name w:val="Основной текст (2)"/>
    <w:basedOn w:val="a"/>
    <w:uiPriority w:val="99"/>
    <w:rsid w:val="00CA43C2"/>
    <w:pPr>
      <w:widowControl w:val="0"/>
      <w:shd w:val="clear" w:color="auto" w:fill="FFFFFF"/>
      <w:spacing w:after="120" w:line="317" w:lineRule="exact"/>
    </w:pPr>
    <w:rPr>
      <w:rFonts w:ascii="Times New Roman" w:eastAsia="Arial Unicode MS" w:hAnsi="Times New Roman"/>
      <w:sz w:val="24"/>
      <w:szCs w:val="24"/>
    </w:rPr>
  </w:style>
  <w:style w:type="paragraph" w:customStyle="1" w:styleId="10">
    <w:name w:val="Заголовок №1"/>
    <w:basedOn w:val="a"/>
    <w:link w:val="1"/>
    <w:uiPriority w:val="99"/>
    <w:rsid w:val="00CA43C2"/>
    <w:pPr>
      <w:widowControl w:val="0"/>
      <w:shd w:val="clear" w:color="auto" w:fill="FFFFFF"/>
      <w:spacing w:before="240" w:after="0" w:line="274" w:lineRule="exact"/>
      <w:jc w:val="both"/>
      <w:outlineLvl w:val="0"/>
    </w:pPr>
    <w:rPr>
      <w:rFonts w:ascii="Times New Roman" w:eastAsiaTheme="minorHAnsi" w:hAnsi="Times New Roman"/>
      <w:b/>
      <w:bCs/>
      <w:lang w:eastAsia="en-US"/>
    </w:rPr>
  </w:style>
  <w:style w:type="paragraph" w:customStyle="1" w:styleId="Style2">
    <w:name w:val="Style2"/>
    <w:basedOn w:val="a"/>
    <w:uiPriority w:val="99"/>
    <w:rsid w:val="00292149"/>
    <w:pPr>
      <w:widowControl w:val="0"/>
      <w:autoSpaceDE w:val="0"/>
      <w:autoSpaceDN w:val="0"/>
      <w:adjustRightInd w:val="0"/>
      <w:spacing w:after="0" w:line="278" w:lineRule="exact"/>
      <w:jc w:val="both"/>
    </w:pPr>
    <w:rPr>
      <w:rFonts w:ascii="Times New Roman" w:eastAsiaTheme="minorEastAsia" w:hAnsi="Times New Roman"/>
      <w:sz w:val="24"/>
      <w:szCs w:val="24"/>
    </w:rPr>
  </w:style>
  <w:style w:type="paragraph" w:customStyle="1" w:styleId="Style9">
    <w:name w:val="Style9"/>
    <w:basedOn w:val="a"/>
    <w:uiPriority w:val="99"/>
    <w:rsid w:val="00292149"/>
    <w:pPr>
      <w:widowControl w:val="0"/>
      <w:autoSpaceDE w:val="0"/>
      <w:autoSpaceDN w:val="0"/>
      <w:adjustRightInd w:val="0"/>
      <w:spacing w:after="0" w:line="322" w:lineRule="exact"/>
      <w:ind w:firstLine="874"/>
      <w:jc w:val="both"/>
    </w:pPr>
    <w:rPr>
      <w:rFonts w:ascii="Times New Roman" w:eastAsiaTheme="minorEastAsia" w:hAnsi="Times New Roman"/>
      <w:sz w:val="24"/>
      <w:szCs w:val="24"/>
    </w:rPr>
  </w:style>
  <w:style w:type="paragraph" w:customStyle="1" w:styleId="Style13">
    <w:name w:val="Style13"/>
    <w:basedOn w:val="a"/>
    <w:uiPriority w:val="99"/>
    <w:rsid w:val="00292149"/>
    <w:pPr>
      <w:widowControl w:val="0"/>
      <w:autoSpaceDE w:val="0"/>
      <w:autoSpaceDN w:val="0"/>
      <w:adjustRightInd w:val="0"/>
      <w:spacing w:after="0" w:line="240" w:lineRule="auto"/>
      <w:jc w:val="center"/>
    </w:pPr>
    <w:rPr>
      <w:rFonts w:ascii="Times New Roman" w:eastAsiaTheme="minorEastAsia" w:hAnsi="Times New Roman"/>
      <w:sz w:val="24"/>
      <w:szCs w:val="24"/>
    </w:rPr>
  </w:style>
  <w:style w:type="paragraph" w:customStyle="1" w:styleId="Style20">
    <w:name w:val="Style20"/>
    <w:basedOn w:val="a"/>
    <w:uiPriority w:val="99"/>
    <w:rsid w:val="00292149"/>
    <w:pPr>
      <w:widowControl w:val="0"/>
      <w:autoSpaceDE w:val="0"/>
      <w:autoSpaceDN w:val="0"/>
      <w:adjustRightInd w:val="0"/>
      <w:spacing w:after="0" w:line="323" w:lineRule="exact"/>
      <w:ind w:firstLine="835"/>
      <w:jc w:val="both"/>
    </w:pPr>
    <w:rPr>
      <w:rFonts w:ascii="Times New Roman" w:eastAsiaTheme="minorEastAsia" w:hAnsi="Times New Roman"/>
      <w:sz w:val="24"/>
      <w:szCs w:val="24"/>
    </w:rPr>
  </w:style>
  <w:style w:type="paragraph" w:customStyle="1" w:styleId="Style22">
    <w:name w:val="Style22"/>
    <w:basedOn w:val="a"/>
    <w:uiPriority w:val="99"/>
    <w:rsid w:val="00292149"/>
    <w:pPr>
      <w:widowControl w:val="0"/>
      <w:autoSpaceDE w:val="0"/>
      <w:autoSpaceDN w:val="0"/>
      <w:adjustRightInd w:val="0"/>
      <w:spacing w:after="0" w:line="240" w:lineRule="auto"/>
    </w:pPr>
    <w:rPr>
      <w:rFonts w:ascii="Times New Roman" w:eastAsiaTheme="minorEastAsia" w:hAnsi="Times New Roman"/>
      <w:sz w:val="24"/>
      <w:szCs w:val="24"/>
    </w:rPr>
  </w:style>
  <w:style w:type="paragraph" w:customStyle="1" w:styleId="Style31">
    <w:name w:val="Style31"/>
    <w:basedOn w:val="a"/>
    <w:uiPriority w:val="99"/>
    <w:rsid w:val="00292149"/>
    <w:pPr>
      <w:widowControl w:val="0"/>
      <w:autoSpaceDE w:val="0"/>
      <w:autoSpaceDN w:val="0"/>
      <w:adjustRightInd w:val="0"/>
      <w:spacing w:after="0" w:line="240" w:lineRule="auto"/>
    </w:pPr>
    <w:rPr>
      <w:rFonts w:ascii="Times New Roman" w:eastAsiaTheme="minorEastAsia" w:hAnsi="Times New Roman"/>
      <w:sz w:val="24"/>
      <w:szCs w:val="24"/>
    </w:rPr>
  </w:style>
  <w:style w:type="paragraph" w:customStyle="1" w:styleId="Style57">
    <w:name w:val="Style57"/>
    <w:basedOn w:val="a"/>
    <w:uiPriority w:val="99"/>
    <w:rsid w:val="00292149"/>
    <w:pPr>
      <w:widowControl w:val="0"/>
      <w:autoSpaceDE w:val="0"/>
      <w:autoSpaceDN w:val="0"/>
      <w:adjustRightInd w:val="0"/>
      <w:spacing w:after="0" w:line="326" w:lineRule="exact"/>
    </w:pPr>
    <w:rPr>
      <w:rFonts w:ascii="Times New Roman" w:eastAsiaTheme="minorEastAsia" w:hAnsi="Times New Roman"/>
      <w:sz w:val="24"/>
      <w:szCs w:val="24"/>
    </w:rPr>
  </w:style>
  <w:style w:type="character" w:customStyle="1" w:styleId="FontStyle71">
    <w:name w:val="Font Style71"/>
    <w:basedOn w:val="a0"/>
    <w:uiPriority w:val="99"/>
    <w:rsid w:val="00292149"/>
    <w:rPr>
      <w:rFonts w:ascii="Times New Roman" w:hAnsi="Times New Roman" w:cs="Times New Roman"/>
      <w:b/>
      <w:bCs/>
      <w:sz w:val="26"/>
      <w:szCs w:val="26"/>
    </w:rPr>
  </w:style>
  <w:style w:type="character" w:customStyle="1" w:styleId="FontStyle72">
    <w:name w:val="Font Style72"/>
    <w:basedOn w:val="a0"/>
    <w:uiPriority w:val="99"/>
    <w:rsid w:val="00292149"/>
    <w:rPr>
      <w:rFonts w:ascii="Times New Roman" w:hAnsi="Times New Roman" w:cs="Times New Roman"/>
      <w:sz w:val="26"/>
      <w:szCs w:val="26"/>
    </w:rPr>
  </w:style>
  <w:style w:type="character" w:styleId="a5">
    <w:name w:val="Hyperlink"/>
    <w:basedOn w:val="a0"/>
    <w:uiPriority w:val="99"/>
    <w:unhideWhenUsed/>
    <w:rsid w:val="00292149"/>
    <w:rPr>
      <w:color w:val="0000FF" w:themeColor="hyperlink"/>
      <w:u w:val="single"/>
    </w:rPr>
  </w:style>
  <w:style w:type="paragraph" w:customStyle="1" w:styleId="Style1">
    <w:name w:val="Style1"/>
    <w:basedOn w:val="a"/>
    <w:uiPriority w:val="99"/>
    <w:rsid w:val="007328A0"/>
    <w:pPr>
      <w:widowControl w:val="0"/>
      <w:autoSpaceDE w:val="0"/>
      <w:autoSpaceDN w:val="0"/>
      <w:adjustRightInd w:val="0"/>
      <w:spacing w:after="0" w:line="322" w:lineRule="exact"/>
      <w:ind w:firstLine="682"/>
      <w:jc w:val="both"/>
    </w:pPr>
    <w:rPr>
      <w:rFonts w:ascii="Times New Roman" w:hAnsi="Times New Roman"/>
      <w:sz w:val="24"/>
      <w:szCs w:val="24"/>
    </w:rPr>
  </w:style>
  <w:style w:type="paragraph" w:customStyle="1" w:styleId="Style4">
    <w:name w:val="Style4"/>
    <w:basedOn w:val="a"/>
    <w:uiPriority w:val="99"/>
    <w:rsid w:val="007328A0"/>
    <w:pPr>
      <w:widowControl w:val="0"/>
      <w:autoSpaceDE w:val="0"/>
      <w:autoSpaceDN w:val="0"/>
      <w:adjustRightInd w:val="0"/>
      <w:spacing w:after="0" w:line="325" w:lineRule="exact"/>
      <w:jc w:val="both"/>
    </w:pPr>
    <w:rPr>
      <w:rFonts w:ascii="Times New Roman" w:hAnsi="Times New Roman"/>
      <w:sz w:val="24"/>
      <w:szCs w:val="24"/>
    </w:rPr>
  </w:style>
  <w:style w:type="paragraph" w:customStyle="1" w:styleId="Style7">
    <w:name w:val="Style7"/>
    <w:basedOn w:val="a"/>
    <w:uiPriority w:val="99"/>
    <w:rsid w:val="007328A0"/>
    <w:pPr>
      <w:widowControl w:val="0"/>
      <w:autoSpaceDE w:val="0"/>
      <w:autoSpaceDN w:val="0"/>
      <w:adjustRightInd w:val="0"/>
      <w:spacing w:after="0" w:line="322" w:lineRule="exact"/>
      <w:jc w:val="both"/>
    </w:pPr>
    <w:rPr>
      <w:rFonts w:ascii="Times New Roman" w:hAnsi="Times New Roman"/>
      <w:sz w:val="24"/>
      <w:szCs w:val="24"/>
    </w:rPr>
  </w:style>
  <w:style w:type="paragraph" w:customStyle="1" w:styleId="Style8">
    <w:name w:val="Style8"/>
    <w:basedOn w:val="a"/>
    <w:uiPriority w:val="99"/>
    <w:rsid w:val="007328A0"/>
    <w:pPr>
      <w:widowControl w:val="0"/>
      <w:autoSpaceDE w:val="0"/>
      <w:autoSpaceDN w:val="0"/>
      <w:adjustRightInd w:val="0"/>
      <w:spacing w:after="0" w:line="274" w:lineRule="exact"/>
    </w:pPr>
    <w:rPr>
      <w:rFonts w:ascii="Times New Roman" w:hAnsi="Times New Roman"/>
      <w:sz w:val="24"/>
      <w:szCs w:val="24"/>
    </w:rPr>
  </w:style>
  <w:style w:type="paragraph" w:customStyle="1" w:styleId="Style11">
    <w:name w:val="Style11"/>
    <w:basedOn w:val="a"/>
    <w:uiPriority w:val="99"/>
    <w:rsid w:val="007328A0"/>
    <w:pPr>
      <w:widowControl w:val="0"/>
      <w:autoSpaceDE w:val="0"/>
      <w:autoSpaceDN w:val="0"/>
      <w:adjustRightInd w:val="0"/>
      <w:spacing w:after="0" w:line="326" w:lineRule="exact"/>
      <w:jc w:val="center"/>
    </w:pPr>
    <w:rPr>
      <w:rFonts w:ascii="Times New Roman" w:hAnsi="Times New Roman"/>
      <w:sz w:val="24"/>
      <w:szCs w:val="24"/>
    </w:rPr>
  </w:style>
  <w:style w:type="paragraph" w:customStyle="1" w:styleId="Style18">
    <w:name w:val="Style18"/>
    <w:basedOn w:val="a"/>
    <w:uiPriority w:val="99"/>
    <w:rsid w:val="007328A0"/>
    <w:pPr>
      <w:widowControl w:val="0"/>
      <w:autoSpaceDE w:val="0"/>
      <w:autoSpaceDN w:val="0"/>
      <w:adjustRightInd w:val="0"/>
      <w:spacing w:after="0" w:line="323" w:lineRule="exact"/>
      <w:ind w:firstLine="432"/>
      <w:jc w:val="both"/>
    </w:pPr>
    <w:rPr>
      <w:rFonts w:ascii="Times New Roman" w:hAnsi="Times New Roman"/>
      <w:sz w:val="24"/>
      <w:szCs w:val="24"/>
    </w:rPr>
  </w:style>
  <w:style w:type="paragraph" w:customStyle="1" w:styleId="Style23">
    <w:name w:val="Style23"/>
    <w:basedOn w:val="a"/>
    <w:uiPriority w:val="99"/>
    <w:rsid w:val="007328A0"/>
    <w:pPr>
      <w:widowControl w:val="0"/>
      <w:autoSpaceDE w:val="0"/>
      <w:autoSpaceDN w:val="0"/>
      <w:adjustRightInd w:val="0"/>
      <w:spacing w:after="0" w:line="324" w:lineRule="exact"/>
    </w:pPr>
    <w:rPr>
      <w:rFonts w:ascii="Times New Roman" w:hAnsi="Times New Roman"/>
      <w:sz w:val="24"/>
      <w:szCs w:val="24"/>
    </w:rPr>
  </w:style>
  <w:style w:type="character" w:customStyle="1" w:styleId="FontStyle52">
    <w:name w:val="Font Style52"/>
    <w:basedOn w:val="a0"/>
    <w:uiPriority w:val="99"/>
    <w:rsid w:val="007328A0"/>
    <w:rPr>
      <w:rFonts w:ascii="Times New Roman" w:hAnsi="Times New Roman" w:cs="Times New Roman"/>
      <w:b/>
      <w:bCs/>
      <w:sz w:val="26"/>
      <w:szCs w:val="26"/>
    </w:rPr>
  </w:style>
  <w:style w:type="character" w:customStyle="1" w:styleId="FontStyle55">
    <w:name w:val="Font Style55"/>
    <w:basedOn w:val="a0"/>
    <w:uiPriority w:val="99"/>
    <w:rsid w:val="007328A0"/>
    <w:rPr>
      <w:rFonts w:ascii="Times New Roman" w:hAnsi="Times New Roman" w:cs="Times New Roman"/>
      <w:sz w:val="26"/>
      <w:szCs w:val="26"/>
    </w:rPr>
  </w:style>
  <w:style w:type="character" w:customStyle="1" w:styleId="FontStyle58">
    <w:name w:val="Font Style58"/>
    <w:basedOn w:val="a0"/>
    <w:uiPriority w:val="99"/>
    <w:rsid w:val="007328A0"/>
    <w:rPr>
      <w:rFonts w:ascii="Times New Roman" w:hAnsi="Times New Roman" w:cs="Times New Roman"/>
      <w:sz w:val="22"/>
      <w:szCs w:val="22"/>
    </w:rPr>
  </w:style>
  <w:style w:type="character" w:customStyle="1" w:styleId="2PalatinoLinotype1">
    <w:name w:val="Основной текст (2) + Palatino Linotype1"/>
    <w:aliases w:val="11,5 pt,Полужирный,Курсив1"/>
    <w:basedOn w:val="2"/>
    <w:uiPriority w:val="99"/>
    <w:rsid w:val="00EA65E9"/>
    <w:rPr>
      <w:rFonts w:ascii="Palatino Linotype" w:hAnsi="Palatino Linotype" w:cs="Palatino Linotype"/>
      <w:b/>
      <w:bCs/>
      <w:i/>
      <w:iCs/>
      <w:sz w:val="23"/>
      <w:szCs w:val="23"/>
      <w:u w:val="none"/>
    </w:rPr>
  </w:style>
  <w:style w:type="character" w:customStyle="1" w:styleId="23">
    <w:name w:val="Основной текст (2)3"/>
    <w:basedOn w:val="2"/>
    <w:uiPriority w:val="99"/>
    <w:rsid w:val="00EA65E9"/>
    <w:rPr>
      <w:rFonts w:cs="Times New Roman"/>
      <w:u w:val="none"/>
    </w:rPr>
  </w:style>
  <w:style w:type="character" w:customStyle="1" w:styleId="22">
    <w:name w:val="Основной текст (2)2"/>
    <w:basedOn w:val="2"/>
    <w:uiPriority w:val="99"/>
    <w:rsid w:val="00EA65E9"/>
    <w:rPr>
      <w:rFonts w:cs="Times New Roman"/>
      <w:u w:val="none"/>
    </w:rPr>
  </w:style>
  <w:style w:type="paragraph" w:customStyle="1" w:styleId="11">
    <w:name w:val="Заголовок №11"/>
    <w:basedOn w:val="a"/>
    <w:uiPriority w:val="99"/>
    <w:rsid w:val="00EA65E9"/>
    <w:pPr>
      <w:widowControl w:val="0"/>
      <w:shd w:val="clear" w:color="auto" w:fill="FFFFFF"/>
      <w:spacing w:before="180" w:after="300" w:line="240" w:lineRule="atLeast"/>
      <w:jc w:val="both"/>
      <w:outlineLvl w:val="0"/>
    </w:pPr>
    <w:rPr>
      <w:rFonts w:ascii="Times New Roman" w:eastAsia="Arial Unicode MS" w:hAnsi="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3A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613A0"/>
  </w:style>
  <w:style w:type="character" w:customStyle="1" w:styleId="2">
    <w:name w:val="Основной текст (2)_"/>
    <w:link w:val="21"/>
    <w:uiPriority w:val="99"/>
    <w:locked/>
    <w:rsid w:val="00D613A0"/>
    <w:rPr>
      <w:rFonts w:ascii="Times New Roman" w:hAnsi="Times New Roman"/>
      <w:shd w:val="clear" w:color="auto" w:fill="FFFFFF"/>
    </w:rPr>
  </w:style>
  <w:style w:type="paragraph" w:customStyle="1" w:styleId="21">
    <w:name w:val="Основной текст (2)1"/>
    <w:basedOn w:val="a"/>
    <w:link w:val="2"/>
    <w:uiPriority w:val="99"/>
    <w:rsid w:val="00D613A0"/>
    <w:pPr>
      <w:widowControl w:val="0"/>
      <w:shd w:val="clear" w:color="auto" w:fill="FFFFFF"/>
      <w:spacing w:after="0" w:line="274" w:lineRule="exact"/>
      <w:ind w:hanging="480"/>
      <w:jc w:val="center"/>
    </w:pPr>
    <w:rPr>
      <w:rFonts w:ascii="Times New Roman" w:eastAsiaTheme="minorHAnsi" w:hAnsi="Times New Roman" w:cstheme="minorBidi"/>
      <w:lang w:eastAsia="en-US"/>
    </w:rPr>
  </w:style>
  <w:style w:type="character" w:customStyle="1" w:styleId="3">
    <w:name w:val="Основной текст (3)_"/>
    <w:link w:val="30"/>
    <w:uiPriority w:val="99"/>
    <w:locked/>
    <w:rsid w:val="00D613A0"/>
    <w:rPr>
      <w:rFonts w:ascii="Times New Roman" w:hAnsi="Times New Roman"/>
      <w:b/>
      <w:bCs/>
      <w:sz w:val="28"/>
      <w:szCs w:val="28"/>
      <w:shd w:val="clear" w:color="auto" w:fill="FFFFFF"/>
    </w:rPr>
  </w:style>
  <w:style w:type="paragraph" w:customStyle="1" w:styleId="30">
    <w:name w:val="Основной текст (3)"/>
    <w:basedOn w:val="a"/>
    <w:link w:val="3"/>
    <w:uiPriority w:val="99"/>
    <w:rsid w:val="00D613A0"/>
    <w:pPr>
      <w:widowControl w:val="0"/>
      <w:shd w:val="clear" w:color="auto" w:fill="FFFFFF"/>
      <w:spacing w:before="1800" w:after="0" w:line="322" w:lineRule="exact"/>
      <w:jc w:val="center"/>
    </w:pPr>
    <w:rPr>
      <w:rFonts w:ascii="Times New Roman" w:eastAsiaTheme="minorHAnsi" w:hAnsi="Times New Roman" w:cstheme="minorBidi"/>
      <w:b/>
      <w:bCs/>
      <w:sz w:val="28"/>
      <w:szCs w:val="28"/>
      <w:lang w:eastAsia="en-US"/>
    </w:rPr>
  </w:style>
  <w:style w:type="character" w:customStyle="1" w:styleId="2Exact">
    <w:name w:val="Основной текст (2) Exact"/>
    <w:uiPriority w:val="99"/>
    <w:rsid w:val="00D613A0"/>
    <w:rPr>
      <w:rFonts w:ascii="Times New Roman" w:hAnsi="Times New Roman" w:cs="Times New Roman" w:hint="default"/>
      <w:strike w:val="0"/>
      <w:dstrike w:val="0"/>
      <w:u w:val="none"/>
      <w:effect w:val="non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1475</Words>
  <Characters>8408</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Общие положения.</vt:lpstr>
      <vt:lpstr>Организация питания в пищеблоке.</vt:lpstr>
      <vt:lpstr>Организация питания детей в группах.</vt:lpstr>
      <vt:lpstr>Организация питания работников ОУ.</vt:lpstr>
      <vt:lpstr>Порядок учета питания.</vt:lpstr>
      <vt:lpstr>Обеспечение контроля над организацией питания.</vt:lpstr>
      <vt:lpstr>Финансирование расходов на питание детей в МБДОУ Шеморданский детский сад №3 «Са</vt:lpstr>
      <vt:lpstr>Ведение специальной документации по питанию</vt:lpstr>
    </vt:vector>
  </TitlesOfParts>
  <Company>MultiDVD Team</Company>
  <LinksUpToDate>false</LinksUpToDate>
  <CharactersWithSpaces>9864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Беспаловы Беспаловы</dc:creator>
  <cp:lastModifiedBy>Comp</cp:lastModifiedBy>
  <cp:revision>2</cp:revision>
  <dcterms:created xsi:type="dcterms:W3CDTF">2021-09-30T09:07:00Z</dcterms:created>
  <dcterms:modified xsi:type="dcterms:W3CDTF">2021-09-30T09:07:00Z</dcterms:modified>
</cp:coreProperties>
</file>